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59221" w14:textId="7D531E75" w:rsidR="000D7ED1" w:rsidRPr="00545F6D" w:rsidRDefault="00ED5F92"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3F0F9AFF" wp14:editId="30F9E1AB">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45F6D">
        <w:rPr>
          <w:rFonts w:ascii="Times New Roman" w:eastAsia="Times New Roman" w:hAnsi="Times New Roman" w:cs="Times New Roman"/>
          <w:color w:val="1D1B11"/>
          <w:sz w:val="24"/>
          <w:szCs w:val="24"/>
          <w:lang w:eastAsia="ru-RU"/>
        </w:rPr>
        <w:t xml:space="preserve"> </w:t>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683DC31"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3BA34CB2" w14:textId="07AD99A4" w:rsidR="000D7ED1" w:rsidRPr="00545F6D" w:rsidRDefault="000D7ED1" w:rsidP="00963FDD">
      <w:pPr>
        <w:spacing w:after="0" w:line="240" w:lineRule="auto"/>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02C21D1D" w14:textId="29EBDFA8" w:rsidR="000D7ED1" w:rsidRPr="00545F6D" w:rsidRDefault="00ED5F92" w:rsidP="00963FDD">
      <w:pPr>
        <w:spacing w:after="0" w:line="24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55A2AC6B" wp14:editId="0DAE338F">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9FF01" id="Прямая соединительная линия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4pt,8.3pt" to="377.2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" strokeweight="4.5pt">
                <v:stroke linestyle="thickThin"/>
              </v:line>
            </w:pict>
          </mc:Fallback>
        </mc:AlternateContent>
      </w:r>
    </w:p>
    <w:p w14:paraId="6BE389D8" w14:textId="77777777" w:rsidR="000D7ED1" w:rsidRPr="00545F6D" w:rsidRDefault="0075304E" w:rsidP="00963FDD">
      <w:pPr>
        <w:spacing w:after="0" w:line="240" w:lineRule="auto"/>
        <w:jc w:val="center"/>
        <w:rPr>
          <w:rFonts w:ascii="Times New Roman" w:eastAsia="Calibri" w:hAnsi="Times New Roman" w:cs="Times New Roman"/>
          <w:b/>
          <w:bCs/>
          <w:caps/>
          <w:sz w:val="24"/>
          <w:szCs w:val="24"/>
          <w:lang w:eastAsia="ru-RU"/>
        </w:rPr>
      </w:pPr>
      <w:r w:rsidRPr="00545F6D">
        <w:rPr>
          <w:rFonts w:ascii="Times New Roman" w:eastAsia="Calibri" w:hAnsi="Times New Roman" w:cs="Times New Roman"/>
          <w:b/>
          <w:bCs/>
          <w:caps/>
          <w:sz w:val="24"/>
          <w:szCs w:val="24"/>
          <w:lang w:eastAsia="ru-RU"/>
        </w:rPr>
        <w:t xml:space="preserve">КАФЕДРА </w:t>
      </w:r>
      <w:r w:rsidR="0022649A">
        <w:rPr>
          <w:rFonts w:ascii="Times New Roman" w:eastAsia="Calibri" w:hAnsi="Times New Roman" w:cs="Times New Roman"/>
          <w:b/>
          <w:bCs/>
          <w:caps/>
          <w:sz w:val="24"/>
          <w:szCs w:val="24"/>
          <w:lang w:eastAsia="ru-RU"/>
        </w:rPr>
        <w:t>«</w:t>
      </w:r>
      <w:r w:rsidRPr="00545F6D">
        <w:rPr>
          <w:rFonts w:ascii="Times New Roman" w:eastAsia="Calibri" w:hAnsi="Times New Roman" w:cs="Times New Roman"/>
          <w:b/>
          <w:bCs/>
          <w:caps/>
          <w:sz w:val="24"/>
          <w:szCs w:val="24"/>
          <w:lang w:eastAsia="ru-RU"/>
        </w:rPr>
        <w:t>Естественные и социально-гуманитарные</w:t>
      </w:r>
      <w:r w:rsidR="000D7ED1" w:rsidRPr="00545F6D">
        <w:rPr>
          <w:rFonts w:ascii="Times New Roman" w:eastAsia="Calibri" w:hAnsi="Times New Roman" w:cs="Times New Roman"/>
          <w:b/>
          <w:bCs/>
          <w:caps/>
          <w:sz w:val="24"/>
          <w:szCs w:val="24"/>
          <w:lang w:eastAsia="ru-RU"/>
        </w:rPr>
        <w:t xml:space="preserve"> наук</w:t>
      </w:r>
      <w:r w:rsidRPr="00545F6D">
        <w:rPr>
          <w:rFonts w:ascii="Times New Roman" w:eastAsia="Calibri" w:hAnsi="Times New Roman" w:cs="Times New Roman"/>
          <w:b/>
          <w:bCs/>
          <w:caps/>
          <w:sz w:val="24"/>
          <w:szCs w:val="24"/>
          <w:lang w:eastAsia="ru-RU"/>
        </w:rPr>
        <w:t>и</w:t>
      </w:r>
      <w:r w:rsidR="0022649A">
        <w:rPr>
          <w:rFonts w:ascii="Times New Roman" w:eastAsia="Calibri" w:hAnsi="Times New Roman" w:cs="Times New Roman"/>
          <w:b/>
          <w:bCs/>
          <w:caps/>
          <w:sz w:val="24"/>
          <w:szCs w:val="24"/>
          <w:lang w:eastAsia="ru-RU"/>
        </w:rPr>
        <w:t>»</w:t>
      </w:r>
    </w:p>
    <w:p w14:paraId="132C1909" w14:textId="77777777" w:rsidR="000D7ED1" w:rsidRPr="00545F6D" w:rsidRDefault="000D7ED1" w:rsidP="00963FDD">
      <w:pPr>
        <w:spacing w:after="0" w:line="240" w:lineRule="auto"/>
        <w:jc w:val="center"/>
        <w:rPr>
          <w:rFonts w:ascii="Times New Roman" w:eastAsia="Calibri" w:hAnsi="Times New Roman" w:cs="Times New Roman"/>
          <w:b/>
          <w:bCs/>
          <w:caps/>
          <w:sz w:val="24"/>
          <w:szCs w:val="24"/>
          <w:lang w:eastAsia="ru-RU"/>
        </w:rPr>
      </w:pPr>
    </w:p>
    <w:p w14:paraId="1DC93887" w14:textId="1AAB504C" w:rsidR="000D7ED1" w:rsidRPr="00545F6D" w:rsidRDefault="000D7ED1" w:rsidP="00165A45">
      <w:pPr>
        <w:spacing w:after="0" w:line="240" w:lineRule="auto"/>
        <w:jc w:val="both"/>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429"/>
        <w:gridCol w:w="222"/>
      </w:tblGrid>
      <w:tr w:rsidR="000D7ED1" w:rsidRPr="00545F6D" w14:paraId="11EDAEE1" w14:textId="77777777" w:rsidTr="000D7ED1">
        <w:tc>
          <w:tcPr>
            <w:tcW w:w="4785" w:type="dxa"/>
            <w:hideMark/>
          </w:tcPr>
          <w:p w14:paraId="47C5F1AF" w14:textId="65A7B697" w:rsidR="000D7ED1" w:rsidRPr="00545F6D" w:rsidRDefault="00126F2F" w:rsidP="00126F2F">
            <w:pPr>
              <w:spacing w:after="0" w:line="240" w:lineRule="auto"/>
              <w:jc w:val="right"/>
              <w:rPr>
                <w:rFonts w:ascii="Times New Roman" w:eastAsia="Calibri" w:hAnsi="Times New Roman" w:cs="Times New Roman"/>
                <w:lang w:eastAsia="ru-RU"/>
              </w:rPr>
            </w:pPr>
            <w:r>
              <w:rPr>
                <w:noProof/>
                <w:lang w:eastAsia="ru-RU"/>
              </w:rPr>
              <w:drawing>
                <wp:inline distT="0" distB="0" distL="0" distR="0" wp14:anchorId="6E14B132" wp14:editId="2ADEAC0C">
                  <wp:extent cx="5850255" cy="2531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2531110"/>
                          </a:xfrm>
                          <a:prstGeom prst="rect">
                            <a:avLst/>
                          </a:prstGeom>
                        </pic:spPr>
                      </pic:pic>
                    </a:graphicData>
                  </a:graphic>
                </wp:inline>
              </w:drawing>
            </w:r>
          </w:p>
        </w:tc>
        <w:tc>
          <w:tcPr>
            <w:tcW w:w="4786" w:type="dxa"/>
          </w:tcPr>
          <w:p w14:paraId="0FD5A37D" w14:textId="77777777" w:rsidR="000D7ED1" w:rsidRPr="00545F6D" w:rsidRDefault="000D7ED1" w:rsidP="00963FDD">
            <w:pPr>
              <w:spacing w:after="0" w:line="240" w:lineRule="auto"/>
              <w:rPr>
                <w:rFonts w:ascii="Times New Roman" w:eastAsia="Calibri" w:hAnsi="Times New Roman" w:cs="Times New Roman"/>
                <w:lang w:eastAsia="ru-RU"/>
              </w:rPr>
            </w:pPr>
          </w:p>
        </w:tc>
      </w:tr>
    </w:tbl>
    <w:p w14:paraId="414305FC" w14:textId="77777777" w:rsidR="000D7ED1" w:rsidRPr="00545F6D" w:rsidRDefault="000D7ED1" w:rsidP="00165A45">
      <w:pPr>
        <w:keepNext/>
        <w:keepLines/>
        <w:spacing w:after="0" w:line="240" w:lineRule="auto"/>
        <w:outlineLvl w:val="0"/>
        <w:rPr>
          <w:rFonts w:ascii="Times New Roman" w:eastAsia="Times New Roman" w:hAnsi="Times New Roman" w:cs="Times New Roman"/>
          <w:b/>
          <w:bCs/>
          <w:color w:val="000000"/>
          <w:sz w:val="24"/>
          <w:szCs w:val="24"/>
        </w:rPr>
      </w:pPr>
    </w:p>
    <w:p w14:paraId="4349695E"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r w:rsidRPr="00545F6D">
        <w:rPr>
          <w:rFonts w:ascii="Times New Roman" w:eastAsia="Times New Roman" w:hAnsi="Times New Roman" w:cs="Times New Roman"/>
          <w:b/>
          <w:bCs/>
          <w:color w:val="000000"/>
          <w:sz w:val="24"/>
          <w:szCs w:val="24"/>
        </w:rPr>
        <w:t>РАБОЧАЯ ПРОГРАММА УЧЕБНОЙ ДИСЦИПЛИНЫ</w:t>
      </w:r>
      <w:r w:rsidRPr="00545F6D">
        <w:rPr>
          <w:rFonts w:ascii="Times New Roman" w:eastAsia="Times New Roman" w:hAnsi="Times New Roman" w:cs="Times New Roman"/>
          <w:bCs/>
          <w:color w:val="000000"/>
          <w:sz w:val="24"/>
          <w:szCs w:val="24"/>
        </w:rPr>
        <w:t xml:space="preserve"> </w:t>
      </w:r>
    </w:p>
    <w:p w14:paraId="725C064C" w14:textId="77777777" w:rsidR="000D7ED1" w:rsidRPr="00545F6D"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4F6A98EE" w14:textId="77777777" w:rsidR="004765AD" w:rsidRPr="00545F6D" w:rsidRDefault="003208DC" w:rsidP="003208DC">
      <w:pPr>
        <w:spacing w:after="0" w:line="360" w:lineRule="auto"/>
        <w:jc w:val="center"/>
        <w:rPr>
          <w:rFonts w:ascii="Times New Roman" w:eastAsia="Calibri" w:hAnsi="Times New Roman" w:cs="Times New Roman"/>
          <w:b/>
          <w:sz w:val="28"/>
          <w:szCs w:val="28"/>
          <w:lang w:eastAsia="ru-RU"/>
        </w:rPr>
      </w:pPr>
      <w:r w:rsidRPr="00545F6D">
        <w:rPr>
          <w:rFonts w:ascii="Times New Roman" w:eastAsia="Calibri" w:hAnsi="Times New Roman" w:cs="Times New Roman"/>
          <w:b/>
          <w:sz w:val="28"/>
          <w:szCs w:val="28"/>
          <w:lang w:eastAsia="ru-RU"/>
        </w:rPr>
        <w:t>ФИЗИЧЕСКАЯ КУЛЬТУРА И СПОРТ</w:t>
      </w:r>
    </w:p>
    <w:p w14:paraId="4779BE19"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247EA48B" w14:textId="77777777" w:rsidR="003208DC" w:rsidRPr="00545F6D" w:rsidRDefault="00545F6D"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w:t>
      </w:r>
      <w:r w:rsidR="003208DC" w:rsidRPr="00545F6D">
        <w:rPr>
          <w:rFonts w:ascii="Times New Roman" w:eastAsia="Calibri" w:hAnsi="Times New Roman" w:cs="Times New Roman"/>
          <w:sz w:val="28"/>
          <w:szCs w:val="28"/>
          <w:lang w:eastAsia="ru-RU"/>
        </w:rPr>
        <w:t>аправленность (профиль) «</w:t>
      </w:r>
      <w:r w:rsidR="003208DC" w:rsidRPr="00545F6D">
        <w:rPr>
          <w:rFonts w:ascii="Times New Roman" w:eastAsia="Times New Roman" w:hAnsi="Times New Roman" w:cs="Times New Roman"/>
          <w:sz w:val="28"/>
          <w:szCs w:val="28"/>
          <w:lang w:eastAsia="ru-RU"/>
        </w:rPr>
        <w:t>Экономика предприятий и организаций»</w:t>
      </w:r>
    </w:p>
    <w:p w14:paraId="297B2BB5"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754895F8" w14:textId="3216FF10" w:rsidR="003208DC" w:rsidRPr="00545F6D" w:rsidRDefault="000C3286" w:rsidP="003208DC">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w:t>
      </w:r>
      <w:r w:rsidR="003208DC" w:rsidRPr="00545F6D">
        <w:rPr>
          <w:rFonts w:ascii="Times New Roman" w:eastAsia="Calibri" w:hAnsi="Times New Roman" w:cs="Times New Roman"/>
          <w:i/>
          <w:sz w:val="28"/>
          <w:szCs w:val="28"/>
          <w:lang w:eastAsia="ru-RU"/>
        </w:rPr>
        <w:t xml:space="preserve"> часть</w:t>
      </w:r>
    </w:p>
    <w:p w14:paraId="7CAE356A" w14:textId="77777777" w:rsidR="003208DC" w:rsidRPr="00545F6D" w:rsidRDefault="00545F6D"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ф</w:t>
      </w:r>
      <w:r w:rsidR="003208DC" w:rsidRPr="00545F6D">
        <w:rPr>
          <w:rFonts w:ascii="Times New Roman" w:eastAsia="Times New Roman" w:hAnsi="Times New Roman" w:cs="Times New Roman"/>
          <w:bCs/>
          <w:sz w:val="28"/>
          <w:szCs w:val="28"/>
          <w:lang w:eastAsia="ru-RU"/>
        </w:rPr>
        <w:t>орма обучения  (очная/ заочная)</w:t>
      </w:r>
    </w:p>
    <w:p w14:paraId="42441A1F" w14:textId="77777777" w:rsidR="000475A0" w:rsidRPr="00545F6D" w:rsidRDefault="000475A0" w:rsidP="003208DC">
      <w:pPr>
        <w:suppressAutoHyphens/>
        <w:spacing w:after="0" w:line="360" w:lineRule="auto"/>
        <w:jc w:val="both"/>
        <w:rPr>
          <w:rFonts w:ascii="Times New Roman" w:eastAsia="Calibri" w:hAnsi="Times New Roman" w:cs="Times New Roman"/>
          <w:lang w:eastAsia="ru-RU"/>
        </w:rPr>
      </w:pPr>
    </w:p>
    <w:p w14:paraId="49AADF6B"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3B49E2A3" w14:textId="77777777" w:rsidR="000D7ED1" w:rsidRPr="00545F6D" w:rsidRDefault="000D7ED1" w:rsidP="003208DC">
      <w:pPr>
        <w:suppressAutoHyphens/>
        <w:spacing w:after="0" w:line="360" w:lineRule="auto"/>
        <w:jc w:val="both"/>
        <w:rPr>
          <w:rFonts w:ascii="Times New Roman" w:eastAsia="Calibri" w:hAnsi="Times New Roman" w:cs="Times New Roman"/>
          <w:sz w:val="24"/>
          <w:szCs w:val="24"/>
          <w:lang w:eastAsia="ru-RU"/>
        </w:rPr>
      </w:pPr>
    </w:p>
    <w:p w14:paraId="459FB43D"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1AD2612E" w14:textId="77777777" w:rsidR="000C3286" w:rsidRDefault="000C3286" w:rsidP="00963FDD">
      <w:pPr>
        <w:suppressAutoHyphens/>
        <w:spacing w:after="0" w:line="240" w:lineRule="auto"/>
        <w:jc w:val="both"/>
        <w:rPr>
          <w:rFonts w:ascii="Times New Roman" w:eastAsia="Calibri" w:hAnsi="Times New Roman" w:cs="Times New Roman"/>
          <w:sz w:val="24"/>
          <w:szCs w:val="24"/>
          <w:lang w:eastAsia="ru-RU"/>
        </w:rPr>
      </w:pPr>
    </w:p>
    <w:p w14:paraId="3B7B1CF4"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p>
    <w:p w14:paraId="7D129940"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p>
    <w:p w14:paraId="4D8E1992" w14:textId="77777777" w:rsidR="00126F2F" w:rsidRDefault="00126F2F" w:rsidP="00963FDD">
      <w:pPr>
        <w:suppressAutoHyphens/>
        <w:spacing w:after="0" w:line="240" w:lineRule="auto"/>
        <w:jc w:val="both"/>
        <w:rPr>
          <w:rFonts w:ascii="Times New Roman" w:eastAsia="Calibri" w:hAnsi="Times New Roman" w:cs="Times New Roman"/>
          <w:sz w:val="24"/>
          <w:szCs w:val="24"/>
          <w:lang w:eastAsia="ru-RU"/>
        </w:rPr>
      </w:pPr>
      <w:bookmarkStart w:id="0" w:name="_GoBack"/>
      <w:bookmarkEnd w:id="0"/>
    </w:p>
    <w:p w14:paraId="13E6D890" w14:textId="77777777" w:rsidR="000C3286" w:rsidRPr="00545F6D" w:rsidRDefault="000C3286" w:rsidP="00963FDD">
      <w:pPr>
        <w:suppressAutoHyphens/>
        <w:spacing w:after="0" w:line="240" w:lineRule="auto"/>
        <w:jc w:val="both"/>
        <w:rPr>
          <w:rFonts w:ascii="Times New Roman" w:eastAsia="Calibri" w:hAnsi="Times New Roman" w:cs="Times New Roman"/>
          <w:sz w:val="24"/>
          <w:szCs w:val="24"/>
          <w:lang w:eastAsia="ru-RU"/>
        </w:rPr>
      </w:pPr>
    </w:p>
    <w:p w14:paraId="0FDE0FD8" w14:textId="77777777" w:rsidR="000D7ED1" w:rsidRPr="00545F6D" w:rsidRDefault="000D7ED1" w:rsidP="00963FDD">
      <w:pPr>
        <w:suppressAutoHyphens/>
        <w:spacing w:after="0" w:line="240" w:lineRule="auto"/>
        <w:jc w:val="both"/>
        <w:rPr>
          <w:rFonts w:ascii="Times New Roman" w:eastAsia="Calibri" w:hAnsi="Times New Roman" w:cs="Times New Roman"/>
          <w:sz w:val="24"/>
          <w:szCs w:val="24"/>
          <w:lang w:eastAsia="ru-RU"/>
        </w:rPr>
      </w:pPr>
    </w:p>
    <w:p w14:paraId="55129427"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44CA8F55" w14:textId="77777777" w:rsidR="000D7ED1" w:rsidRPr="00545F6D" w:rsidRDefault="000D7ED1" w:rsidP="00963FDD">
      <w:pPr>
        <w:suppressAutoHyphens/>
        <w:spacing w:after="0" w:line="240" w:lineRule="auto"/>
        <w:rPr>
          <w:rFonts w:ascii="Times New Roman" w:eastAsia="Calibri" w:hAnsi="Times New Roman" w:cs="Times New Roman"/>
          <w:sz w:val="24"/>
          <w:szCs w:val="24"/>
          <w:lang w:eastAsia="ru-RU"/>
        </w:rPr>
      </w:pPr>
    </w:p>
    <w:p w14:paraId="29E990B0" w14:textId="77777777" w:rsidR="000D7ED1" w:rsidRPr="00545F6D"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г. Петропавловск-Камчатский</w:t>
      </w:r>
    </w:p>
    <w:p w14:paraId="00607D7E" w14:textId="481AABFF" w:rsidR="000D7ED1" w:rsidRDefault="00E47CFE"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14:paraId="10BAFE2D" w14:textId="77777777" w:rsidR="009B729B" w:rsidRPr="00545F6D" w:rsidRDefault="009B729B" w:rsidP="00963FDD">
      <w:pPr>
        <w:tabs>
          <w:tab w:val="left" w:pos="4404"/>
        </w:tabs>
        <w:spacing w:after="0" w:line="240" w:lineRule="auto"/>
        <w:jc w:val="center"/>
        <w:rPr>
          <w:rFonts w:ascii="Times New Roman" w:eastAsia="Times New Roman" w:hAnsi="Times New Roman" w:cs="Times New Roman"/>
          <w:sz w:val="24"/>
          <w:szCs w:val="24"/>
          <w:lang w:eastAsia="ru-RU"/>
        </w:rPr>
      </w:pPr>
    </w:p>
    <w:p w14:paraId="70B5CF0D" w14:textId="31E5B545" w:rsidR="000D7ED1" w:rsidRPr="00545F6D" w:rsidRDefault="000D7ED1" w:rsidP="00963FDD">
      <w:pPr>
        <w:pStyle w:val="ConsPlusTitle"/>
        <w:spacing w:line="360" w:lineRule="auto"/>
        <w:jc w:val="both"/>
        <w:rPr>
          <w:rFonts w:ascii="Times New Roman" w:hAnsi="Times New Roman" w:cs="Times New Roman"/>
          <w:b w:val="0"/>
          <w:sz w:val="24"/>
          <w:szCs w:val="24"/>
        </w:rPr>
      </w:pPr>
      <w:r w:rsidRPr="00545F6D">
        <w:rPr>
          <w:rFonts w:ascii="Times New Roman" w:hAnsi="Times New Roman" w:cs="Times New Roman"/>
          <w:sz w:val="24"/>
          <w:szCs w:val="24"/>
        </w:rPr>
        <w:lastRenderedPageBreak/>
        <w:t>Рабочая программа по дисциплине «</w:t>
      </w:r>
      <w:r w:rsidR="00D317A9" w:rsidRPr="00545F6D">
        <w:rPr>
          <w:rFonts w:ascii="Times New Roman" w:eastAsia="Calibri" w:hAnsi="Times New Roman" w:cs="Times New Roman"/>
          <w:sz w:val="24"/>
          <w:szCs w:val="24"/>
          <w:u w:val="single"/>
        </w:rPr>
        <w:t>Физическая культура и спорт</w:t>
      </w:r>
      <w:r w:rsidRPr="00545F6D">
        <w:rPr>
          <w:rFonts w:ascii="Times New Roman" w:hAnsi="Times New Roman" w:cs="Times New Roman"/>
          <w:sz w:val="24"/>
          <w:szCs w:val="24"/>
        </w:rPr>
        <w:t xml:space="preserve">» </w:t>
      </w:r>
      <w:r w:rsidRPr="00545F6D">
        <w:rPr>
          <w:rFonts w:ascii="Times New Roman" w:hAnsi="Times New Roman" w:cs="Times New Roman"/>
          <w:b w:val="0"/>
          <w:sz w:val="24"/>
          <w:szCs w:val="24"/>
        </w:rPr>
        <w:t xml:space="preserve">разработана </w:t>
      </w:r>
      <w:r w:rsidRPr="00545F6D">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B0F5B" w:rsidRPr="000B0F5B">
        <w:rPr>
          <w:rFonts w:ascii="Times New Roman" w:eastAsia="MS Mincho" w:hAnsi="Times New Roman" w:cs="Times New Roman"/>
          <w:b w:val="0"/>
          <w:sz w:val="24"/>
          <w:szCs w:val="24"/>
        </w:rPr>
        <w:t>№ 954 от 12.08.2020 г и Приказом Минобразования РФ № 245 от 06.04.2021 г.</w:t>
      </w:r>
      <w:r w:rsidR="000B0F5B" w:rsidRPr="00545F6D">
        <w:rPr>
          <w:rFonts w:ascii="Times New Roman" w:eastAsia="MS Mincho" w:hAnsi="Times New Roman" w:cs="Times New Roman"/>
          <w:b w:val="0"/>
          <w:sz w:val="24"/>
          <w:szCs w:val="24"/>
        </w:rPr>
        <w:t xml:space="preserve"> </w:t>
      </w:r>
      <w:r w:rsidRPr="00545F6D">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D5119B" w14:textId="77777777" w:rsidR="000D7ED1" w:rsidRPr="00545F6D"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4E1111F1"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7FEA31F3" w14:textId="77777777" w:rsidR="000D7ED1" w:rsidRPr="00545F6D" w:rsidRDefault="000D7ED1" w:rsidP="00963FDD">
      <w:pPr>
        <w:suppressAutoHyphens/>
        <w:spacing w:after="0" w:line="360" w:lineRule="auto"/>
        <w:jc w:val="both"/>
        <w:rPr>
          <w:rFonts w:ascii="Times New Roman" w:eastAsia="Calibri" w:hAnsi="Times New Roman" w:cs="Times New Roman"/>
          <w:sz w:val="24"/>
          <w:szCs w:val="24"/>
          <w:lang w:eastAsia="ru-RU"/>
        </w:rPr>
      </w:pPr>
      <w:r w:rsidRPr="00545F6D">
        <w:rPr>
          <w:rFonts w:ascii="Times New Roman" w:eastAsia="Calibri" w:hAnsi="Times New Roman" w:cs="Times New Roman"/>
          <w:b/>
          <w:sz w:val="24"/>
          <w:szCs w:val="24"/>
          <w:lang w:eastAsia="ru-RU"/>
        </w:rPr>
        <w:t>Составитель:</w:t>
      </w:r>
      <w:r w:rsidR="00963FDD" w:rsidRPr="00545F6D">
        <w:rPr>
          <w:rFonts w:ascii="Times New Roman" w:eastAsia="Calibri" w:hAnsi="Times New Roman" w:cs="Times New Roman"/>
          <w:sz w:val="24"/>
          <w:szCs w:val="24"/>
          <w:lang w:eastAsia="ru-RU"/>
        </w:rPr>
        <w:t xml:space="preserve"> Зуева Людмила Николаевна </w:t>
      </w:r>
      <w:r w:rsidR="00C2297F" w:rsidRPr="00545F6D">
        <w:rPr>
          <w:rFonts w:ascii="Times New Roman" w:eastAsia="Calibri" w:hAnsi="Times New Roman" w:cs="Times New Roman"/>
          <w:sz w:val="24"/>
          <w:szCs w:val="24"/>
          <w:lang w:eastAsia="ru-RU"/>
        </w:rPr>
        <w:t xml:space="preserve">– </w:t>
      </w:r>
      <w:r w:rsidR="00963FDD" w:rsidRPr="00545F6D">
        <w:rPr>
          <w:rFonts w:ascii="Times New Roman" w:eastAsia="Calibri" w:hAnsi="Times New Roman" w:cs="Times New Roman"/>
          <w:sz w:val="24"/>
          <w:szCs w:val="24"/>
          <w:lang w:eastAsia="ru-RU"/>
        </w:rPr>
        <w:t xml:space="preserve">преподаватель кафедры </w:t>
      </w:r>
      <w:r w:rsidR="0075304E" w:rsidRPr="00545F6D">
        <w:rPr>
          <w:rFonts w:ascii="Times New Roman" w:eastAsia="Calibri" w:hAnsi="Times New Roman" w:cs="Times New Roman"/>
          <w:sz w:val="24"/>
          <w:szCs w:val="24"/>
          <w:lang w:eastAsia="ru-RU"/>
        </w:rPr>
        <w:t>естес</w:t>
      </w:r>
      <w:r w:rsidR="004008A6">
        <w:rPr>
          <w:rFonts w:ascii="Times New Roman" w:eastAsia="Calibri" w:hAnsi="Times New Roman" w:cs="Times New Roman"/>
          <w:sz w:val="24"/>
          <w:szCs w:val="24"/>
          <w:lang w:eastAsia="ru-RU"/>
        </w:rPr>
        <w:t>твенных и социально-гуманитарных наук</w:t>
      </w:r>
      <w:r w:rsidRPr="00545F6D">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33EDD1AD"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4591A620" w14:textId="77777777" w:rsidR="000D7ED1" w:rsidRPr="00545F6D" w:rsidRDefault="000D7ED1" w:rsidP="00963FDD">
      <w:pPr>
        <w:pStyle w:val="26"/>
        <w:shd w:val="clear" w:color="auto" w:fill="auto"/>
        <w:spacing w:before="0" w:after="0" w:line="360" w:lineRule="auto"/>
        <w:jc w:val="both"/>
        <w:rPr>
          <w:rFonts w:eastAsia="Calibri"/>
          <w:b w:val="0"/>
          <w:sz w:val="24"/>
          <w:szCs w:val="24"/>
        </w:rPr>
      </w:pPr>
    </w:p>
    <w:p w14:paraId="7F9EF004"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F6AB3DB"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0B828957" w14:textId="77777777" w:rsidR="000D7ED1" w:rsidRPr="00545F6D" w:rsidRDefault="000D7ED1" w:rsidP="00963FDD">
      <w:pPr>
        <w:spacing w:after="0" w:line="360" w:lineRule="auto"/>
        <w:rPr>
          <w:rFonts w:ascii="Times New Roman" w:eastAsia="Calibri" w:hAnsi="Times New Roman" w:cs="Times New Roman"/>
          <w:b/>
          <w:caps/>
          <w:sz w:val="24"/>
          <w:szCs w:val="24"/>
          <w:lang w:eastAsia="ru-RU"/>
        </w:rPr>
      </w:pPr>
    </w:p>
    <w:p w14:paraId="29DB8B99" w14:textId="77777777" w:rsidR="000D7ED1" w:rsidRPr="00545F6D"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668740E0"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DD0B879"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41F7C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CCACCC8"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7B1EDF8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A7169A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1BEFD79C"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B2F3344"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3CCEAF5D"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602A5FB2"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54A6127E"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02205C05"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E76E30A" w14:textId="77777777" w:rsidR="000D7ED1" w:rsidRPr="00545F6D" w:rsidRDefault="000D7ED1" w:rsidP="00963FDD">
      <w:pPr>
        <w:spacing w:after="0" w:line="360" w:lineRule="auto"/>
        <w:jc w:val="center"/>
        <w:rPr>
          <w:rFonts w:ascii="Times New Roman" w:eastAsia="Calibri" w:hAnsi="Times New Roman" w:cs="Times New Roman"/>
          <w:b/>
          <w:sz w:val="24"/>
          <w:szCs w:val="24"/>
        </w:rPr>
      </w:pPr>
    </w:p>
    <w:p w14:paraId="21F0CB75" w14:textId="77777777" w:rsidR="000D7ED1" w:rsidRPr="00545F6D" w:rsidRDefault="000D7ED1" w:rsidP="00963FDD">
      <w:pPr>
        <w:spacing w:after="0" w:line="360" w:lineRule="auto"/>
        <w:rPr>
          <w:rFonts w:ascii="Times New Roman" w:eastAsia="Calibri" w:hAnsi="Times New Roman" w:cs="Times New Roman"/>
          <w:b/>
          <w:sz w:val="24"/>
          <w:szCs w:val="24"/>
        </w:rPr>
      </w:pPr>
    </w:p>
    <w:p w14:paraId="505727FD" w14:textId="77777777" w:rsidR="00B12DB2" w:rsidRPr="00F94AD0" w:rsidRDefault="00B12DB2" w:rsidP="00B12DB2">
      <w:pPr>
        <w:spacing w:after="0" w:line="360" w:lineRule="auto"/>
        <w:jc w:val="center"/>
        <w:rPr>
          <w:rFonts w:ascii="Times New Roman" w:eastAsia="Calibri" w:hAnsi="Times New Roman" w:cs="Times New Roman"/>
          <w:b/>
          <w:sz w:val="24"/>
          <w:szCs w:val="24"/>
        </w:rPr>
      </w:pPr>
      <w:r w:rsidRPr="00F94AD0">
        <w:rPr>
          <w:rFonts w:ascii="Times New Roman" w:eastAsia="Calibri" w:hAnsi="Times New Roman" w:cs="Times New Roman"/>
          <w:b/>
          <w:sz w:val="24"/>
          <w:szCs w:val="24"/>
        </w:rPr>
        <w:lastRenderedPageBreak/>
        <w:t>СОДЕРЖАНИЕ</w:t>
      </w:r>
    </w:p>
    <w:p w14:paraId="3AA5E41C" w14:textId="77777777" w:rsidR="00B12DB2" w:rsidRPr="00F94AD0" w:rsidRDefault="00B12DB2" w:rsidP="00B12DB2">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12DB2" w:rsidRPr="00F94AD0" w14:paraId="4FA4030D" w14:textId="77777777" w:rsidTr="00B12DB2">
        <w:trPr>
          <w:jc w:val="center"/>
        </w:trPr>
        <w:tc>
          <w:tcPr>
            <w:tcW w:w="516" w:type="dxa"/>
          </w:tcPr>
          <w:p w14:paraId="092CDF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9920527"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Организационно-методический раздел</w:t>
            </w:r>
          </w:p>
        </w:tc>
        <w:tc>
          <w:tcPr>
            <w:tcW w:w="978" w:type="dxa"/>
            <w:hideMark/>
          </w:tcPr>
          <w:p w14:paraId="11DC688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12DB2" w:rsidRPr="00F94AD0" w14:paraId="0F107409" w14:textId="77777777" w:rsidTr="00B12DB2">
        <w:trPr>
          <w:jc w:val="center"/>
        </w:trPr>
        <w:tc>
          <w:tcPr>
            <w:tcW w:w="516" w:type="dxa"/>
          </w:tcPr>
          <w:p w14:paraId="6215E00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0C30F"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B88181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B12DB2" w:rsidRPr="00F94AD0" w14:paraId="44563792" w14:textId="77777777" w:rsidTr="00B12DB2">
        <w:trPr>
          <w:jc w:val="center"/>
        </w:trPr>
        <w:tc>
          <w:tcPr>
            <w:tcW w:w="516" w:type="dxa"/>
          </w:tcPr>
          <w:p w14:paraId="05403CA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C63EC80"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70749A74"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7</w:t>
            </w:r>
          </w:p>
        </w:tc>
      </w:tr>
      <w:tr w:rsidR="00B12DB2" w:rsidRPr="00F94AD0" w14:paraId="2FC7D520" w14:textId="77777777" w:rsidTr="00B12DB2">
        <w:trPr>
          <w:jc w:val="center"/>
        </w:trPr>
        <w:tc>
          <w:tcPr>
            <w:tcW w:w="516" w:type="dxa"/>
          </w:tcPr>
          <w:p w14:paraId="3A9EB761"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5EDC7D2" w14:textId="77777777" w:rsidR="00B12DB2" w:rsidRPr="00F94AD0" w:rsidRDefault="00B12DB2" w:rsidP="00B12DB2">
            <w:pPr>
              <w:spacing w:after="0" w:line="360" w:lineRule="auto"/>
              <w:jc w:val="both"/>
              <w:rPr>
                <w:rFonts w:ascii="Times New Roman" w:eastAsia="Calibri" w:hAnsi="Times New Roman" w:cs="Times New Roman"/>
                <w:sz w:val="24"/>
                <w:szCs w:val="24"/>
                <w:lang w:bidi="ru-RU"/>
              </w:rPr>
            </w:pPr>
            <w:r w:rsidRPr="00F94AD0">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17BD5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r>
      <w:tr w:rsidR="00B12DB2" w:rsidRPr="00F94AD0" w14:paraId="006FE1B3" w14:textId="77777777" w:rsidTr="00B12DB2">
        <w:trPr>
          <w:jc w:val="center"/>
        </w:trPr>
        <w:tc>
          <w:tcPr>
            <w:tcW w:w="516" w:type="dxa"/>
          </w:tcPr>
          <w:p w14:paraId="204805A4"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60D365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3E9EE83"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r>
      <w:tr w:rsidR="00B12DB2" w:rsidRPr="00F94AD0" w14:paraId="4C62CC3A" w14:textId="77777777" w:rsidTr="00B12DB2">
        <w:trPr>
          <w:jc w:val="center"/>
        </w:trPr>
        <w:tc>
          <w:tcPr>
            <w:tcW w:w="516" w:type="dxa"/>
          </w:tcPr>
          <w:p w14:paraId="5F3235CA"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4467534"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E0B23A2"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B12DB2" w:rsidRPr="00F94AD0" w14:paraId="324DE5BF" w14:textId="77777777" w:rsidTr="00B12DB2">
        <w:trPr>
          <w:jc w:val="center"/>
        </w:trPr>
        <w:tc>
          <w:tcPr>
            <w:tcW w:w="516" w:type="dxa"/>
          </w:tcPr>
          <w:p w14:paraId="0541A6C3"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2A74A93"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6E4CB0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B12DB2" w:rsidRPr="00F94AD0" w14:paraId="3A356BC0" w14:textId="77777777" w:rsidTr="00B12DB2">
        <w:trPr>
          <w:jc w:val="center"/>
        </w:trPr>
        <w:tc>
          <w:tcPr>
            <w:tcW w:w="516" w:type="dxa"/>
          </w:tcPr>
          <w:p w14:paraId="7173A32E"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810E5"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73BD24B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12DB2" w:rsidRPr="00F94AD0" w14:paraId="3B20B2F7" w14:textId="77777777" w:rsidTr="00B12DB2">
        <w:trPr>
          <w:jc w:val="center"/>
        </w:trPr>
        <w:tc>
          <w:tcPr>
            <w:tcW w:w="516" w:type="dxa"/>
          </w:tcPr>
          <w:p w14:paraId="2E736950" w14:textId="77777777" w:rsidR="00B12DB2" w:rsidRPr="00F94AD0" w:rsidRDefault="00B12DB2" w:rsidP="00B12DB2">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C9BDD42"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Библиографический список</w:t>
            </w:r>
          </w:p>
        </w:tc>
        <w:tc>
          <w:tcPr>
            <w:tcW w:w="978" w:type="dxa"/>
            <w:hideMark/>
          </w:tcPr>
          <w:p w14:paraId="2283F37C"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12DB2" w:rsidRPr="00F94AD0" w14:paraId="029C1260" w14:textId="77777777" w:rsidTr="00B12DB2">
        <w:trPr>
          <w:jc w:val="center"/>
        </w:trPr>
        <w:tc>
          <w:tcPr>
            <w:tcW w:w="516" w:type="dxa"/>
            <w:hideMark/>
          </w:tcPr>
          <w:p w14:paraId="707E7C2E"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10.</w:t>
            </w:r>
          </w:p>
        </w:tc>
        <w:tc>
          <w:tcPr>
            <w:tcW w:w="8135" w:type="dxa"/>
            <w:hideMark/>
          </w:tcPr>
          <w:p w14:paraId="3F6ED15E"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eastAsia="Calibri" w:hAnsi="Times New Roman" w:cs="Times New Roman"/>
                <w:sz w:val="24"/>
                <w:szCs w:val="24"/>
              </w:rPr>
              <w:t xml:space="preserve">Оценочные средства </w:t>
            </w:r>
          </w:p>
        </w:tc>
        <w:tc>
          <w:tcPr>
            <w:tcW w:w="978" w:type="dxa"/>
            <w:hideMark/>
          </w:tcPr>
          <w:p w14:paraId="1962E94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B12DB2" w:rsidRPr="00F94AD0" w14:paraId="7F4D56CB" w14:textId="77777777" w:rsidTr="00B12DB2">
        <w:trPr>
          <w:jc w:val="center"/>
        </w:trPr>
        <w:tc>
          <w:tcPr>
            <w:tcW w:w="516" w:type="dxa"/>
          </w:tcPr>
          <w:p w14:paraId="3879AE9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F2B95C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 xml:space="preserve">.1.Паспорт оценочных средств </w:t>
            </w:r>
          </w:p>
          <w:p w14:paraId="361E93C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4E17AC2E"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14:paraId="7D3542B7"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3C95EC70" w14:textId="77777777" w:rsidTr="00B12DB2">
        <w:trPr>
          <w:trHeight w:val="213"/>
          <w:jc w:val="center"/>
        </w:trPr>
        <w:tc>
          <w:tcPr>
            <w:tcW w:w="516" w:type="dxa"/>
          </w:tcPr>
          <w:p w14:paraId="5507B4BD"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3AD8E67"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.3.Контрольные вопросы, выносимые на зачет</w:t>
            </w:r>
          </w:p>
        </w:tc>
        <w:tc>
          <w:tcPr>
            <w:tcW w:w="978" w:type="dxa"/>
            <w:hideMark/>
          </w:tcPr>
          <w:p w14:paraId="543CD3CB"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12DB2" w:rsidRPr="00F94AD0" w14:paraId="4969206C" w14:textId="77777777" w:rsidTr="00B12DB2">
        <w:trPr>
          <w:jc w:val="center"/>
        </w:trPr>
        <w:tc>
          <w:tcPr>
            <w:tcW w:w="516" w:type="dxa"/>
          </w:tcPr>
          <w:p w14:paraId="5E9C486C"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2C9338DE"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.4. Тестовые задания</w:t>
            </w:r>
          </w:p>
        </w:tc>
        <w:tc>
          <w:tcPr>
            <w:tcW w:w="978" w:type="dxa"/>
            <w:hideMark/>
          </w:tcPr>
          <w:p w14:paraId="26F96A20"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12DB2" w:rsidRPr="00F94AD0" w14:paraId="6A5D0458" w14:textId="77777777" w:rsidTr="00B12DB2">
        <w:trPr>
          <w:jc w:val="center"/>
        </w:trPr>
        <w:tc>
          <w:tcPr>
            <w:tcW w:w="516" w:type="dxa"/>
          </w:tcPr>
          <w:p w14:paraId="610D9E0F"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p>
        </w:tc>
        <w:tc>
          <w:tcPr>
            <w:tcW w:w="8135" w:type="dxa"/>
            <w:hideMark/>
          </w:tcPr>
          <w:p w14:paraId="62758295"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.5. Темы рефератов, докладов, эссе</w:t>
            </w:r>
          </w:p>
          <w:p w14:paraId="511F85DD" w14:textId="77777777" w:rsidR="00B12DB2" w:rsidRPr="00F94AD0" w:rsidRDefault="00B12DB2" w:rsidP="00B12DB2">
            <w:pPr>
              <w:spacing w:after="0" w:line="360" w:lineRule="auto"/>
              <w:jc w:val="both"/>
              <w:rPr>
                <w:rFonts w:ascii="Times New Roman" w:eastAsia="Calibri" w:hAnsi="Times New Roman" w:cs="Times New Roman"/>
                <w:i/>
                <w:sz w:val="24"/>
                <w:szCs w:val="24"/>
              </w:rPr>
            </w:pPr>
            <w:r w:rsidRPr="00F94AD0">
              <w:rPr>
                <w:rFonts w:ascii="Times New Roman" w:eastAsia="Calibri" w:hAnsi="Times New Roman" w:cs="Times New Roman"/>
                <w:i/>
                <w:sz w:val="24"/>
                <w:szCs w:val="24"/>
              </w:rPr>
              <w:t>1</w:t>
            </w:r>
            <w:r>
              <w:rPr>
                <w:rFonts w:ascii="Times New Roman" w:eastAsia="Calibri" w:hAnsi="Times New Roman" w:cs="Times New Roman"/>
                <w:i/>
                <w:sz w:val="24"/>
                <w:szCs w:val="24"/>
              </w:rPr>
              <w:t>0</w:t>
            </w:r>
            <w:r w:rsidRPr="00F94AD0">
              <w:rPr>
                <w:rFonts w:ascii="Times New Roman" w:eastAsia="Calibri" w:hAnsi="Times New Roman" w:cs="Times New Roman"/>
                <w:i/>
                <w:sz w:val="24"/>
                <w:szCs w:val="24"/>
              </w:rPr>
              <w:t>.6. Критерии оценки знаний</w:t>
            </w:r>
          </w:p>
        </w:tc>
        <w:tc>
          <w:tcPr>
            <w:tcW w:w="978" w:type="dxa"/>
            <w:hideMark/>
          </w:tcPr>
          <w:p w14:paraId="415F532A"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010650F9"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B12DB2" w:rsidRPr="00F94AD0" w14:paraId="4C1D0A57" w14:textId="77777777" w:rsidTr="00B12DB2">
        <w:trPr>
          <w:jc w:val="center"/>
        </w:trPr>
        <w:tc>
          <w:tcPr>
            <w:tcW w:w="516" w:type="dxa"/>
            <w:hideMark/>
          </w:tcPr>
          <w:p w14:paraId="0D7CA467" w14:textId="77777777" w:rsidR="00B12DB2" w:rsidRPr="00F94AD0" w:rsidRDefault="00B12DB2" w:rsidP="00B12DB2">
            <w:pPr>
              <w:spacing w:after="0" w:line="360" w:lineRule="auto"/>
              <w:contextualSpacing/>
              <w:rPr>
                <w:rFonts w:ascii="Times New Roman" w:eastAsia="Calibri" w:hAnsi="Times New Roman" w:cs="Times New Roman"/>
                <w:sz w:val="24"/>
                <w:szCs w:val="24"/>
              </w:rPr>
            </w:pPr>
            <w:r w:rsidRPr="00F94AD0">
              <w:rPr>
                <w:rFonts w:ascii="Times New Roman" w:eastAsia="Calibri" w:hAnsi="Times New Roman" w:cs="Times New Roman"/>
                <w:sz w:val="24"/>
                <w:szCs w:val="24"/>
              </w:rPr>
              <w:t>11</w:t>
            </w:r>
          </w:p>
        </w:tc>
        <w:tc>
          <w:tcPr>
            <w:tcW w:w="8135" w:type="dxa"/>
            <w:hideMark/>
          </w:tcPr>
          <w:p w14:paraId="01BBA8BD" w14:textId="77777777" w:rsidR="00B12DB2" w:rsidRPr="00F94AD0" w:rsidRDefault="00B12DB2" w:rsidP="00B12DB2">
            <w:pPr>
              <w:spacing w:after="0" w:line="360" w:lineRule="auto"/>
              <w:jc w:val="both"/>
              <w:rPr>
                <w:rFonts w:ascii="Times New Roman" w:eastAsia="Calibri" w:hAnsi="Times New Roman" w:cs="Times New Roman"/>
                <w:sz w:val="24"/>
                <w:szCs w:val="24"/>
              </w:rPr>
            </w:pPr>
            <w:r w:rsidRPr="00F94AD0">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14:paraId="1744F94F" w14:textId="77777777" w:rsidR="00B12DB2" w:rsidRPr="00F94AD0" w:rsidRDefault="00B12DB2" w:rsidP="00B12DB2">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14:paraId="112296C2" w14:textId="77777777" w:rsidR="00B12DB2" w:rsidRPr="00F94AD0" w:rsidRDefault="00B12DB2" w:rsidP="00B12DB2">
      <w:pPr>
        <w:spacing w:after="0" w:line="360" w:lineRule="auto"/>
        <w:rPr>
          <w:rFonts w:ascii="Times New Roman" w:eastAsia="Times New Roman" w:hAnsi="Times New Roman" w:cs="Times New Roman"/>
          <w:sz w:val="24"/>
          <w:szCs w:val="24"/>
          <w:lang w:eastAsia="ru-RU"/>
        </w:rPr>
      </w:pPr>
    </w:p>
    <w:p w14:paraId="76FE3A35" w14:textId="77777777" w:rsidR="00B12DB2" w:rsidRPr="00F94AD0" w:rsidRDefault="00B12DB2" w:rsidP="00B12DB2">
      <w:pPr>
        <w:spacing w:after="0" w:line="360" w:lineRule="auto"/>
        <w:rPr>
          <w:rFonts w:ascii="Times New Roman" w:eastAsia="Calibri" w:hAnsi="Times New Roman" w:cs="Times New Roman"/>
          <w:b/>
          <w:caps/>
          <w:sz w:val="24"/>
          <w:szCs w:val="24"/>
          <w:lang w:eastAsia="ru-RU"/>
        </w:rPr>
      </w:pPr>
    </w:p>
    <w:p w14:paraId="120C0A21"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72ED45AA" w14:textId="77777777" w:rsidR="00B12DB2" w:rsidRPr="00F94AD0" w:rsidRDefault="00B12DB2" w:rsidP="00B12DB2">
      <w:pPr>
        <w:suppressAutoHyphens/>
        <w:spacing w:after="0" w:line="360" w:lineRule="auto"/>
        <w:rPr>
          <w:rFonts w:ascii="Times New Roman" w:eastAsia="Calibri" w:hAnsi="Times New Roman" w:cs="Times New Roman"/>
          <w:bCs/>
          <w:sz w:val="24"/>
          <w:szCs w:val="24"/>
          <w:lang w:eastAsia="ru-RU"/>
        </w:rPr>
      </w:pPr>
    </w:p>
    <w:p w14:paraId="0454DB0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4664922F" w14:textId="77777777" w:rsidR="000D7ED1" w:rsidRPr="00545F6D" w:rsidRDefault="000D7ED1" w:rsidP="00963FDD">
      <w:pPr>
        <w:suppressAutoHyphens/>
        <w:spacing w:after="0" w:line="360" w:lineRule="auto"/>
        <w:rPr>
          <w:rFonts w:ascii="Times New Roman" w:eastAsia="Calibri" w:hAnsi="Times New Roman" w:cs="Times New Roman"/>
          <w:bCs/>
          <w:sz w:val="24"/>
          <w:szCs w:val="24"/>
          <w:lang w:eastAsia="ru-RU"/>
        </w:rPr>
      </w:pPr>
    </w:p>
    <w:p w14:paraId="1B48F6B5" w14:textId="77777777" w:rsidR="000D7ED1" w:rsidRPr="00545F6D" w:rsidRDefault="000D7ED1" w:rsidP="00963FDD">
      <w:pPr>
        <w:suppressAutoHyphens/>
        <w:spacing w:after="0" w:line="360" w:lineRule="auto"/>
        <w:rPr>
          <w:rFonts w:ascii="Times New Roman" w:eastAsia="Calibri" w:hAnsi="Times New Roman" w:cs="Times New Roman"/>
          <w:sz w:val="24"/>
          <w:szCs w:val="24"/>
          <w:lang w:eastAsia="ru-RU"/>
        </w:rPr>
      </w:pPr>
    </w:p>
    <w:p w14:paraId="592D4B3B" w14:textId="77777777" w:rsidR="000D7ED1" w:rsidRPr="00545F6D"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Calibri" w:hAnsi="Times New Roman" w:cs="Times New Roman"/>
          <w:b/>
          <w:sz w:val="24"/>
          <w:szCs w:val="24"/>
          <w:lang w:eastAsia="ru-RU"/>
        </w:rPr>
        <w:br w:type="page"/>
      </w:r>
      <w:r w:rsidRPr="00545F6D">
        <w:rPr>
          <w:rFonts w:ascii="Times New Roman" w:eastAsia="Times New Roman" w:hAnsi="Times New Roman" w:cs="Times New Roman"/>
          <w:b/>
          <w:sz w:val="24"/>
          <w:szCs w:val="24"/>
          <w:lang w:eastAsia="ru-RU"/>
        </w:rPr>
        <w:lastRenderedPageBreak/>
        <w:t>1. ОРГАНИЗАЦИОННО-МЕТОДИЧЕСКИЙ РАЗДЕЛ</w:t>
      </w:r>
    </w:p>
    <w:p w14:paraId="39ABE93B" w14:textId="77777777" w:rsidR="000D7ED1" w:rsidRPr="00545F6D" w:rsidRDefault="000D7ED1" w:rsidP="00545F6D">
      <w:pPr>
        <w:keepNext/>
        <w:widowControl w:val="0"/>
        <w:spacing w:after="0" w:line="360" w:lineRule="auto"/>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Рабочая программа дисциплины «</w:t>
      </w:r>
      <w:r w:rsidR="00D317A9" w:rsidRPr="00545F6D">
        <w:rPr>
          <w:rFonts w:ascii="Times New Roman" w:eastAsia="Calibri" w:hAnsi="Times New Roman" w:cs="Times New Roman"/>
          <w:sz w:val="24"/>
          <w:szCs w:val="24"/>
          <w:lang w:eastAsia="ru-RU"/>
        </w:rPr>
        <w:t>Физическая культура и спорт</w:t>
      </w:r>
      <w:r w:rsidRPr="00545F6D">
        <w:rPr>
          <w:rFonts w:ascii="Times New Roman" w:eastAsia="Times New Roman" w:hAnsi="Times New Roman" w:cs="Times New Roman"/>
          <w:sz w:val="24"/>
          <w:szCs w:val="24"/>
          <w:lang w:eastAsia="ru-RU"/>
        </w:rPr>
        <w:t xml:space="preserve">» разработана </w:t>
      </w:r>
      <w:r w:rsidR="00545F6D" w:rsidRPr="00545F6D">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31F4B43" w14:textId="77777777" w:rsidR="000D7ED1" w:rsidRPr="00545F6D" w:rsidRDefault="000D7ED1" w:rsidP="00963FDD">
      <w:pPr>
        <w:keepNext/>
        <w:widowControl w:val="0"/>
        <w:spacing w:after="0" w:line="360" w:lineRule="auto"/>
        <w:jc w:val="both"/>
        <w:outlineLvl w:val="1"/>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sz w:val="24"/>
          <w:szCs w:val="24"/>
          <w:lang w:eastAsia="ru-RU"/>
        </w:rPr>
        <w:t>Данна</w:t>
      </w:r>
      <w:r w:rsidR="00021D2D" w:rsidRPr="00545F6D">
        <w:rPr>
          <w:rFonts w:ascii="Times New Roman" w:eastAsia="Times New Roman" w:hAnsi="Times New Roman" w:cs="Times New Roman"/>
          <w:sz w:val="24"/>
          <w:szCs w:val="24"/>
          <w:lang w:eastAsia="ru-RU"/>
        </w:rPr>
        <w:t>я дисциплина является базовой</w:t>
      </w:r>
      <w:r w:rsidRPr="00545F6D">
        <w:rPr>
          <w:rFonts w:ascii="Times New Roman" w:eastAsia="Times New Roman" w:hAnsi="Times New Roman" w:cs="Times New Roman"/>
          <w:sz w:val="24"/>
          <w:szCs w:val="24"/>
          <w:lang w:eastAsia="ru-RU"/>
        </w:rPr>
        <w:t>.</w:t>
      </w:r>
    </w:p>
    <w:p w14:paraId="3297001D" w14:textId="77777777" w:rsidR="000D7ED1" w:rsidRPr="00545F6D"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Общая трудоемкость </w:t>
      </w:r>
      <w:r w:rsidR="00A40112" w:rsidRPr="00545F6D">
        <w:rPr>
          <w:rFonts w:ascii="Times New Roman" w:eastAsia="Times New Roman" w:hAnsi="Times New Roman" w:cs="Times New Roman"/>
          <w:sz w:val="24"/>
          <w:szCs w:val="24"/>
          <w:lang w:eastAsia="ru-RU"/>
        </w:rPr>
        <w:t>о</w:t>
      </w:r>
      <w:r w:rsidR="00E8567C">
        <w:rPr>
          <w:rFonts w:ascii="Times New Roman" w:eastAsia="Times New Roman" w:hAnsi="Times New Roman" w:cs="Times New Roman"/>
          <w:sz w:val="24"/>
          <w:szCs w:val="24"/>
          <w:lang w:eastAsia="ru-RU"/>
        </w:rPr>
        <w:t>своения дисциплины составляет 2</w:t>
      </w:r>
      <w:r w:rsidRPr="00545F6D">
        <w:rPr>
          <w:rFonts w:ascii="Times New Roman" w:eastAsia="Times New Roman" w:hAnsi="Times New Roman" w:cs="Times New Roman"/>
          <w:sz w:val="24"/>
          <w:szCs w:val="24"/>
          <w:lang w:eastAsia="ru-RU"/>
        </w:rPr>
        <w:t xml:space="preserve"> зач. ед.</w:t>
      </w:r>
      <w:r w:rsidR="00A40112" w:rsidRPr="00545F6D">
        <w:rPr>
          <w:rFonts w:ascii="Times New Roman" w:eastAsia="Times New Roman" w:hAnsi="Times New Roman" w:cs="Times New Roman"/>
          <w:sz w:val="24"/>
          <w:szCs w:val="24"/>
          <w:lang w:eastAsia="ru-RU"/>
        </w:rPr>
        <w:t xml:space="preserve"> 72</w:t>
      </w:r>
      <w:r w:rsidR="00E8567C">
        <w:rPr>
          <w:rFonts w:ascii="Times New Roman" w:eastAsia="Times New Roman" w:hAnsi="Times New Roman" w:cs="Times New Roman"/>
          <w:sz w:val="24"/>
          <w:szCs w:val="24"/>
          <w:lang w:eastAsia="ru-RU"/>
        </w:rPr>
        <w:t xml:space="preserve"> ч. </w:t>
      </w:r>
      <w:r w:rsidR="00963FDD" w:rsidRPr="00545F6D">
        <w:rPr>
          <w:rFonts w:ascii="Times New Roman" w:eastAsia="Times New Roman" w:hAnsi="Times New Roman" w:cs="Times New Roman"/>
          <w:sz w:val="24"/>
          <w:szCs w:val="24"/>
          <w:lang w:eastAsia="ru-RU"/>
        </w:rPr>
        <w:t>для очн</w:t>
      </w:r>
      <w:r w:rsidR="00A40112" w:rsidRPr="00545F6D">
        <w:rPr>
          <w:rFonts w:ascii="Times New Roman" w:eastAsia="Times New Roman" w:hAnsi="Times New Roman" w:cs="Times New Roman"/>
          <w:sz w:val="24"/>
          <w:szCs w:val="24"/>
          <w:lang w:eastAsia="ru-RU"/>
        </w:rPr>
        <w:t>о</w:t>
      </w:r>
      <w:r w:rsidR="00AA3959" w:rsidRPr="00545F6D">
        <w:rPr>
          <w:rFonts w:ascii="Times New Roman" w:eastAsia="Times New Roman" w:hAnsi="Times New Roman" w:cs="Times New Roman"/>
          <w:sz w:val="24"/>
          <w:szCs w:val="24"/>
          <w:lang w:eastAsia="ru-RU"/>
        </w:rPr>
        <w:t>й формы обучения и 3 зач. ед. 108</w:t>
      </w:r>
      <w:r w:rsidR="00DB5C2B" w:rsidRPr="00545F6D">
        <w:rPr>
          <w:rFonts w:ascii="Times New Roman" w:eastAsia="Times New Roman" w:hAnsi="Times New Roman" w:cs="Times New Roman"/>
          <w:sz w:val="24"/>
          <w:szCs w:val="24"/>
          <w:lang w:eastAsia="ru-RU"/>
        </w:rPr>
        <w:t xml:space="preserve"> ч. для заочной формы обучения. </w:t>
      </w:r>
      <w:r w:rsidRPr="00545F6D">
        <w:rPr>
          <w:rFonts w:ascii="Times New Roman" w:eastAsia="Times New Roman" w:hAnsi="Times New Roman" w:cs="Times New Roman"/>
          <w:sz w:val="24"/>
          <w:szCs w:val="24"/>
          <w:lang w:eastAsia="ru-RU"/>
        </w:rPr>
        <w:t>Учебным планом пред</w:t>
      </w:r>
      <w:r w:rsidR="00B924E0" w:rsidRPr="00545F6D">
        <w:rPr>
          <w:rFonts w:ascii="Times New Roman" w:eastAsia="Times New Roman" w:hAnsi="Times New Roman" w:cs="Times New Roman"/>
          <w:sz w:val="24"/>
          <w:szCs w:val="24"/>
          <w:lang w:eastAsia="ru-RU"/>
        </w:rPr>
        <w:t>усмотрены лекционные занятия (36</w:t>
      </w:r>
      <w:r w:rsidRPr="00545F6D">
        <w:rPr>
          <w:rFonts w:ascii="Times New Roman" w:eastAsia="Times New Roman" w:hAnsi="Times New Roman" w:cs="Times New Roman"/>
          <w:sz w:val="24"/>
          <w:szCs w:val="24"/>
          <w:lang w:eastAsia="ru-RU"/>
        </w:rPr>
        <w:t xml:space="preserve"> ч. для очной формы обучения</w:t>
      </w:r>
      <w:r w:rsidR="00963FDD" w:rsidRPr="00545F6D">
        <w:rPr>
          <w:rFonts w:ascii="Times New Roman" w:eastAsia="Times New Roman" w:hAnsi="Times New Roman" w:cs="Times New Roman"/>
          <w:sz w:val="24"/>
          <w:szCs w:val="24"/>
          <w:lang w:eastAsia="ru-RU"/>
        </w:rPr>
        <w:t>, 4 ч. для заочной формы обуч</w:t>
      </w:r>
      <w:r w:rsidR="00A40112" w:rsidRPr="00545F6D">
        <w:rPr>
          <w:rFonts w:ascii="Times New Roman" w:eastAsia="Times New Roman" w:hAnsi="Times New Roman" w:cs="Times New Roman"/>
          <w:sz w:val="24"/>
          <w:szCs w:val="24"/>
          <w:lang w:eastAsia="ru-RU"/>
        </w:rPr>
        <w:t>ения), практические занятия (</w:t>
      </w:r>
      <w:r w:rsidR="00B924E0" w:rsidRPr="00545F6D">
        <w:rPr>
          <w:rFonts w:ascii="Times New Roman" w:eastAsia="Times New Roman" w:hAnsi="Times New Roman" w:cs="Times New Roman"/>
          <w:sz w:val="24"/>
          <w:szCs w:val="24"/>
          <w:lang w:eastAsia="ru-RU"/>
        </w:rPr>
        <w:t xml:space="preserve">36 ч. для очной формы обучения, </w:t>
      </w:r>
      <w:r w:rsidR="00A40112" w:rsidRPr="00545F6D">
        <w:rPr>
          <w:rFonts w:ascii="Times New Roman" w:eastAsia="Times New Roman" w:hAnsi="Times New Roman" w:cs="Times New Roman"/>
          <w:sz w:val="24"/>
          <w:szCs w:val="24"/>
          <w:lang w:eastAsia="ru-RU"/>
        </w:rPr>
        <w:t>4</w:t>
      </w:r>
      <w:r w:rsidR="00963FDD" w:rsidRPr="00545F6D">
        <w:rPr>
          <w:rFonts w:ascii="Times New Roman" w:eastAsia="Times New Roman" w:hAnsi="Times New Roman" w:cs="Times New Roman"/>
          <w:sz w:val="24"/>
          <w:szCs w:val="24"/>
          <w:lang w:eastAsia="ru-RU"/>
        </w:rPr>
        <w:t xml:space="preserve"> ч. для </w:t>
      </w:r>
      <w:r w:rsidR="00777B20">
        <w:rPr>
          <w:rFonts w:ascii="Times New Roman" w:eastAsia="Times New Roman" w:hAnsi="Times New Roman" w:cs="Times New Roman"/>
          <w:sz w:val="24"/>
          <w:szCs w:val="24"/>
          <w:lang w:eastAsia="ru-RU"/>
        </w:rPr>
        <w:t>за</w:t>
      </w:r>
      <w:r w:rsidR="00963FDD" w:rsidRPr="00545F6D">
        <w:rPr>
          <w:rFonts w:ascii="Times New Roman" w:eastAsia="Times New Roman" w:hAnsi="Times New Roman" w:cs="Times New Roman"/>
          <w:sz w:val="24"/>
          <w:szCs w:val="24"/>
          <w:lang w:eastAsia="ru-RU"/>
        </w:rPr>
        <w:t>очной формы обучения</w:t>
      </w:r>
      <w:r w:rsidRPr="00545F6D">
        <w:rPr>
          <w:rFonts w:ascii="Times New Roman" w:eastAsia="Times New Roman" w:hAnsi="Times New Roman" w:cs="Times New Roman"/>
          <w:sz w:val="24"/>
          <w:szCs w:val="24"/>
          <w:lang w:eastAsia="ru-RU"/>
        </w:rPr>
        <w:t>), сам</w:t>
      </w:r>
      <w:r w:rsidR="00DB5C2B" w:rsidRPr="00545F6D">
        <w:rPr>
          <w:rFonts w:ascii="Times New Roman" w:eastAsia="Times New Roman" w:hAnsi="Times New Roman" w:cs="Times New Roman"/>
          <w:sz w:val="24"/>
          <w:szCs w:val="24"/>
          <w:lang w:eastAsia="ru-RU"/>
        </w:rPr>
        <w:t>остоятельная работа студента</w:t>
      </w:r>
      <w:r w:rsidR="00777B20">
        <w:rPr>
          <w:rFonts w:ascii="Times New Roman" w:eastAsia="Times New Roman" w:hAnsi="Times New Roman" w:cs="Times New Roman"/>
          <w:sz w:val="24"/>
          <w:szCs w:val="24"/>
          <w:lang w:eastAsia="ru-RU"/>
        </w:rPr>
        <w:t xml:space="preserve"> 36 ч. для очной формы обучения и </w:t>
      </w:r>
      <w:r w:rsidR="00DB5C2B" w:rsidRPr="00545F6D">
        <w:rPr>
          <w:rFonts w:ascii="Times New Roman" w:eastAsia="Times New Roman" w:hAnsi="Times New Roman" w:cs="Times New Roman"/>
          <w:sz w:val="24"/>
          <w:szCs w:val="24"/>
          <w:lang w:eastAsia="ru-RU"/>
        </w:rPr>
        <w:t xml:space="preserve"> </w:t>
      </w:r>
      <w:r w:rsidR="00AA3959" w:rsidRPr="00545F6D">
        <w:rPr>
          <w:rFonts w:ascii="Times New Roman" w:eastAsia="Times New Roman" w:hAnsi="Times New Roman" w:cs="Times New Roman"/>
          <w:sz w:val="24"/>
          <w:szCs w:val="24"/>
          <w:lang w:eastAsia="ru-RU"/>
        </w:rPr>
        <w:t>104</w:t>
      </w:r>
      <w:r w:rsidR="00D57843"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ч</w:t>
      </w:r>
      <w:r w:rsidR="0075304E" w:rsidRPr="00545F6D">
        <w:rPr>
          <w:rFonts w:ascii="Times New Roman" w:eastAsia="Times New Roman" w:hAnsi="Times New Roman" w:cs="Times New Roman"/>
          <w:sz w:val="24"/>
          <w:szCs w:val="24"/>
          <w:lang w:eastAsia="ru-RU"/>
        </w:rPr>
        <w:t>. для заочной формы обучения.</w:t>
      </w:r>
    </w:p>
    <w:p w14:paraId="65EC29E8"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p>
    <w:p w14:paraId="30108D29" w14:textId="77777777" w:rsidR="000D7ED1" w:rsidRPr="00545F6D" w:rsidRDefault="000D7ED1" w:rsidP="00963FDD">
      <w:pPr>
        <w:spacing w:after="0" w:line="360" w:lineRule="auto"/>
        <w:jc w:val="center"/>
        <w:rPr>
          <w:rFonts w:ascii="Times New Roman" w:eastAsia="Times New Roman" w:hAnsi="Times New Roman" w:cs="Times New Roman"/>
          <w:b/>
          <w:bCs/>
          <w:sz w:val="24"/>
          <w:szCs w:val="24"/>
          <w:lang w:eastAsia="ru-RU"/>
        </w:rPr>
      </w:pPr>
      <w:r w:rsidRPr="00545F6D">
        <w:rPr>
          <w:rFonts w:ascii="Times New Roman" w:eastAsia="Times New Roman" w:hAnsi="Times New Roman" w:cs="Times New Roman"/>
          <w:b/>
          <w:bCs/>
          <w:sz w:val="24"/>
          <w:szCs w:val="24"/>
          <w:lang w:eastAsia="ru-RU"/>
        </w:rPr>
        <w:t>Це</w:t>
      </w:r>
      <w:r w:rsidR="0022649A">
        <w:rPr>
          <w:rFonts w:ascii="Times New Roman" w:eastAsia="Times New Roman" w:hAnsi="Times New Roman" w:cs="Times New Roman"/>
          <w:b/>
          <w:bCs/>
          <w:sz w:val="24"/>
          <w:szCs w:val="24"/>
          <w:lang w:eastAsia="ru-RU"/>
        </w:rPr>
        <w:t>ль</w:t>
      </w:r>
      <w:r w:rsidR="00F15411" w:rsidRPr="00545F6D">
        <w:rPr>
          <w:rFonts w:ascii="Times New Roman" w:eastAsia="Times New Roman" w:hAnsi="Times New Roman" w:cs="Times New Roman"/>
          <w:b/>
          <w:bCs/>
          <w:sz w:val="24"/>
          <w:szCs w:val="24"/>
          <w:lang w:eastAsia="ru-RU"/>
        </w:rPr>
        <w:t xml:space="preserve"> и задачи изучения дисциплины</w:t>
      </w:r>
    </w:p>
    <w:p w14:paraId="06043C9C" w14:textId="77777777" w:rsidR="00963FDD" w:rsidRPr="00545F6D" w:rsidRDefault="007451AF" w:rsidP="00963FDD">
      <w:pPr>
        <w:spacing w:after="0" w:line="360" w:lineRule="auto"/>
        <w:ind w:firstLine="709"/>
        <w:jc w:val="both"/>
        <w:rPr>
          <w:rFonts w:ascii="Times New Roman" w:hAnsi="Times New Roman" w:cs="Times New Roman"/>
          <w:b/>
          <w:szCs w:val="28"/>
        </w:rPr>
      </w:pPr>
      <w:r w:rsidRPr="00545F6D">
        <w:rPr>
          <w:rFonts w:ascii="Times New Roman" w:hAnsi="Times New Roman" w:cs="Times New Roman"/>
          <w:b/>
          <w:bCs/>
          <w:sz w:val="24"/>
          <w:szCs w:val="24"/>
        </w:rPr>
        <w:t>Цель изучения дисциплины</w:t>
      </w:r>
      <w:r w:rsidRPr="00545F6D">
        <w:rPr>
          <w:rFonts w:ascii="Times New Roman" w:hAnsi="Times New Roman" w:cs="Times New Roman"/>
          <w:bCs/>
          <w:sz w:val="24"/>
          <w:szCs w:val="24"/>
        </w:rPr>
        <w:t xml:space="preserve">: </w:t>
      </w:r>
      <w:r w:rsidR="00963FDD" w:rsidRPr="00545F6D">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14:textId="77777777" w:rsidR="00963FDD" w:rsidRPr="00545F6D" w:rsidRDefault="00963FDD" w:rsidP="00963FDD">
      <w:pPr>
        <w:spacing w:after="0" w:line="360" w:lineRule="auto"/>
        <w:ind w:firstLine="709"/>
        <w:jc w:val="both"/>
        <w:rPr>
          <w:rFonts w:ascii="Times New Roman" w:hAnsi="Times New Roman" w:cs="Times New Roman"/>
          <w:b/>
          <w:bCs/>
          <w:sz w:val="24"/>
          <w:szCs w:val="24"/>
        </w:rPr>
      </w:pPr>
      <w:r w:rsidRPr="00545F6D">
        <w:rPr>
          <w:rFonts w:ascii="Times New Roman" w:hAnsi="Times New Roman" w:cs="Times New Roman"/>
          <w:b/>
          <w:bCs/>
          <w:sz w:val="24"/>
          <w:szCs w:val="24"/>
        </w:rPr>
        <w:t>Задачи дисциплины:</w:t>
      </w:r>
    </w:p>
    <w:p w14:paraId="6D6EFE60"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08EE1FB"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14:textId="77777777" w:rsidR="00963FDD" w:rsidRPr="00545F6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14:textId="77777777" w:rsidR="00963FDD" w:rsidRDefault="00963FDD" w:rsidP="00963FDD">
      <w:pPr>
        <w:spacing w:after="0" w:line="360" w:lineRule="auto"/>
        <w:jc w:val="both"/>
        <w:rPr>
          <w:rFonts w:ascii="Times New Roman" w:hAnsi="Times New Roman" w:cs="Times New Roman"/>
          <w:szCs w:val="28"/>
        </w:rPr>
      </w:pPr>
      <w:r w:rsidRPr="00545F6D">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14:textId="26E13D2B" w:rsidR="00545F6D" w:rsidRPr="00545F6D" w:rsidRDefault="00545F6D" w:rsidP="00545F6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lastRenderedPageBreak/>
        <w:t>В рамках изучаемой дисциплины ведется воспитательная работа, направленная на удовлетворение потребностей и интерес</w:t>
      </w:r>
      <w:r w:rsidR="00FE5941">
        <w:rPr>
          <w:rFonts w:ascii="Times New Roman" w:hAnsi="Times New Roman" w:cs="Times New Roman"/>
          <w:sz w:val="24"/>
          <w:szCs w:val="24"/>
        </w:rPr>
        <w:t>ов обучающегося в соответствии с</w:t>
      </w:r>
      <w:r w:rsidRPr="00545F6D">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14:textId="77777777" w:rsidR="0022649A" w:rsidRPr="00794C84" w:rsidRDefault="00545F6D" w:rsidP="00423A53">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w:t>
      </w:r>
      <w:r w:rsidRPr="00794C84">
        <w:rPr>
          <w:rFonts w:ascii="Times New Roman" w:hAnsi="Times New Roman" w:cs="Times New Roman"/>
          <w:sz w:val="24"/>
          <w:szCs w:val="24"/>
        </w:rPr>
        <w:t>востребованным на рынке труда.</w:t>
      </w:r>
    </w:p>
    <w:p w14:paraId="56234E58" w14:textId="77777777" w:rsidR="000D7ED1" w:rsidRPr="00545F6D" w:rsidRDefault="000D7ED1" w:rsidP="00963FDD">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Перечень</w:t>
      </w:r>
    </w:p>
    <w:p w14:paraId="238173AA" w14:textId="77777777" w:rsidR="000D7ED1" w:rsidRPr="00545F6D" w:rsidRDefault="000D7ED1" w:rsidP="00F310CE">
      <w:pPr>
        <w:spacing w:after="0" w:line="276" w:lineRule="auto"/>
        <w:jc w:val="center"/>
        <w:rPr>
          <w:rFonts w:ascii="Times New Roman" w:eastAsia="Calibri" w:hAnsi="Times New Roman" w:cs="Times New Roman"/>
          <w:b/>
          <w:sz w:val="24"/>
          <w:szCs w:val="24"/>
          <w:lang w:eastAsia="ru-RU"/>
        </w:rPr>
      </w:pPr>
      <w:r w:rsidRPr="00545F6D">
        <w:rPr>
          <w:rFonts w:ascii="Times New Roman" w:eastAsia="Calibri" w:hAnsi="Times New Roman" w:cs="Times New Roman"/>
          <w:b/>
          <w:sz w:val="24"/>
          <w:szCs w:val="24"/>
          <w:lang w:eastAsia="ru-RU"/>
        </w:rPr>
        <w:t>сформированных компетенций</w:t>
      </w:r>
      <w:r w:rsidR="00F310CE">
        <w:rPr>
          <w:rFonts w:ascii="Times New Roman" w:eastAsia="Calibri" w:hAnsi="Times New Roman" w:cs="Times New Roman"/>
          <w:b/>
          <w:sz w:val="24"/>
          <w:szCs w:val="24"/>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852"/>
        <w:gridCol w:w="4358"/>
      </w:tblGrid>
      <w:tr w:rsidR="00082881" w:rsidRPr="00545F6D" w14:paraId="3029D861" w14:textId="77777777" w:rsidTr="00082881">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383F179A" w14:textId="77777777"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2EE47DBD"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0EB881A6" w14:textId="77777777" w:rsidR="00082881" w:rsidRPr="0082706F" w:rsidRDefault="00082881" w:rsidP="00082881">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EAC49F6" w14:textId="57526371" w:rsidR="00082881" w:rsidRPr="00545F6D" w:rsidRDefault="00082881" w:rsidP="00082881">
            <w:pPr>
              <w:spacing w:after="0" w:line="276"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6779366D" w14:textId="522C0AEF" w:rsidR="00082881" w:rsidRPr="00545F6D" w:rsidRDefault="00082881" w:rsidP="00963FDD">
            <w:pPr>
              <w:spacing w:after="0" w:line="276" w:lineRule="auto"/>
              <w:jc w:val="center"/>
              <w:rPr>
                <w:rFonts w:ascii="Times New Roman" w:eastAsia="Calibri" w:hAnsi="Times New Roman" w:cs="Times New Roman"/>
                <w:b/>
                <w:sz w:val="24"/>
                <w:szCs w:val="24"/>
              </w:rPr>
            </w:pPr>
            <w:r w:rsidRPr="00545F6D">
              <w:rPr>
                <w:rFonts w:ascii="Times New Roman" w:eastAsia="Calibri" w:hAnsi="Times New Roman" w:cs="Times New Roman"/>
                <w:b/>
                <w:sz w:val="24"/>
                <w:szCs w:val="24"/>
              </w:rPr>
              <w:t>Этапы формирования компетенции</w:t>
            </w:r>
          </w:p>
        </w:tc>
      </w:tr>
      <w:tr w:rsidR="00082881" w:rsidRPr="00545F6D" w14:paraId="71D7EB02" w14:textId="77777777" w:rsidTr="0008288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10A46983" w14:textId="49F8AF01" w:rsidR="00082881" w:rsidRPr="00A90D2E" w:rsidRDefault="00082881" w:rsidP="00A90D2E">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14:textId="103B0FFA" w:rsidR="00082881" w:rsidRPr="00545F6D" w:rsidRDefault="00082881" w:rsidP="00A90D2E">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096931D9" w14:textId="77777777" w:rsidR="00082881" w:rsidRPr="00794C84" w:rsidRDefault="00082881" w:rsidP="00082881">
            <w:pPr>
              <w:rPr>
                <w:rFonts w:ascii="Times New Roman" w:hAnsi="Times New Roman" w:cs="Times New Roman"/>
                <w:sz w:val="24"/>
                <w:szCs w:val="24"/>
              </w:rPr>
            </w:pPr>
            <w:r w:rsidRPr="00794C84">
              <w:rPr>
                <w:rFonts w:ascii="Times New Roman" w:hAnsi="Times New Roman"/>
                <w:iCs/>
                <w:sz w:val="24"/>
                <w:szCs w:val="24"/>
              </w:rPr>
              <w:t>ИД-1</w:t>
            </w:r>
            <w:r w:rsidRPr="00794C84">
              <w:rPr>
                <w:rFonts w:ascii="Times New Roman" w:hAnsi="Times New Roman"/>
                <w:iCs/>
                <w:sz w:val="24"/>
                <w:szCs w:val="24"/>
                <w:vertAlign w:val="subscript"/>
              </w:rPr>
              <w:t xml:space="preserve">УК-7 </w:t>
            </w:r>
            <w:r w:rsidRPr="00794C84">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0AEDD9" w14:textId="329E6C16" w:rsidR="00082881" w:rsidRPr="00545F6D" w:rsidRDefault="00082881" w:rsidP="00963FDD">
            <w:pPr>
              <w:spacing w:after="0"/>
              <w:rPr>
                <w:rFonts w:ascii="Times New Roman" w:eastAsia="Calibri" w:hAnsi="Times New Roman" w:cs="Times New Roman"/>
                <w:b/>
              </w:rPr>
            </w:pPr>
            <w:r w:rsidRPr="00545F6D">
              <w:rPr>
                <w:rFonts w:ascii="Times New Roman" w:eastAsia="Calibri" w:hAnsi="Times New Roman" w:cs="Times New Roman"/>
                <w:b/>
              </w:rPr>
              <w:t>Знать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537C64" w14:textId="77777777" w:rsidR="00082881" w:rsidRPr="00832951" w:rsidRDefault="00082881" w:rsidP="00423A53">
            <w:pPr>
              <w:shd w:val="clear" w:color="auto" w:fill="FFFFFF"/>
              <w:autoSpaceDE w:val="0"/>
              <w:autoSpaceDN w:val="0"/>
              <w:adjustRightInd w:val="0"/>
              <w:spacing w:after="0" w:line="240" w:lineRule="auto"/>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082881" w:rsidRPr="00545F6D" w14:paraId="5E968658" w14:textId="77777777" w:rsidTr="00082881">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035F8E09"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2605D5FD"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D8AEBD" w14:textId="1CD8035D"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B4365E" w14:textId="77777777" w:rsidR="00082881" w:rsidRPr="00832951" w:rsidRDefault="00082881" w:rsidP="00963FDD">
            <w:pPr>
              <w:pStyle w:val="af5"/>
              <w:spacing w:after="0"/>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082881" w:rsidRPr="00545F6D" w14:paraId="3E69359D" w14:textId="77777777" w:rsidTr="00082881">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FACC1C6" w14:textId="77777777" w:rsidR="00082881" w:rsidRPr="00545F6D" w:rsidRDefault="00082881" w:rsidP="00963FDD">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70BC653" w14:textId="77777777" w:rsidR="00082881" w:rsidRPr="00545F6D" w:rsidRDefault="00082881" w:rsidP="00963FDD">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2A0AC" w14:textId="48EF152A" w:rsidR="00082881" w:rsidRPr="00545F6D" w:rsidRDefault="00082881" w:rsidP="00963FDD">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12AB4DC" w14:textId="30FF628D" w:rsidR="00082881" w:rsidRPr="00832951" w:rsidRDefault="00082881" w:rsidP="00423A53">
            <w:pPr>
              <w:shd w:val="clear" w:color="auto" w:fill="FFFFFF"/>
              <w:autoSpaceDE w:val="0"/>
              <w:autoSpaceDN w:val="0"/>
              <w:adjustRightInd w:val="0"/>
              <w:spacing w:after="0"/>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237A10C0" w14:textId="77777777" w:rsidR="00423A53" w:rsidRDefault="00423A53" w:rsidP="00423A53">
      <w:pPr>
        <w:spacing w:after="0" w:line="360" w:lineRule="auto"/>
        <w:rPr>
          <w:rFonts w:ascii="Times New Roman" w:eastAsia="Times New Roman" w:hAnsi="Times New Roman" w:cs="Times New Roman"/>
          <w:b/>
          <w:sz w:val="24"/>
          <w:szCs w:val="24"/>
          <w:lang w:eastAsia="ru-RU"/>
        </w:rPr>
      </w:pPr>
    </w:p>
    <w:p w14:paraId="1CE1507F" w14:textId="77777777" w:rsidR="000D7ED1" w:rsidRPr="008F1649" w:rsidRDefault="000D7ED1" w:rsidP="008F164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AD9DB33"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16BC2587"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2BAFCC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3A815D67"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0FE907D8"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9DEB19F"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511DE4"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p>
          <w:p w14:paraId="15F49ADC"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63E5941B" w14:textId="77777777" w:rsidR="008C6AB2" w:rsidRPr="00545F6D" w:rsidRDefault="008C6AB2" w:rsidP="00963FDD">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796FB3C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4D502584" w14:textId="77777777" w:rsidR="008C6AB2" w:rsidRPr="00545F6D" w:rsidRDefault="008C6AB2" w:rsidP="00963FDD">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55C597D3"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86716"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9795ED" w14:textId="77777777" w:rsidR="008C6AB2" w:rsidRPr="00545F6D" w:rsidRDefault="008C6AB2"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05F8441"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1A5A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DC5A0"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3548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53FA5B9" w14:textId="77777777" w:rsidR="008C6AB2" w:rsidRPr="00545F6D" w:rsidRDefault="008C6AB2" w:rsidP="00963FDD">
            <w:pPr>
              <w:spacing w:after="0"/>
              <w:rPr>
                <w:rFonts w:ascii="Times New Roman" w:eastAsia="Times New Roman" w:hAnsi="Times New Roman" w:cs="Times New Roman"/>
                <w:i/>
                <w:sz w:val="24"/>
                <w:szCs w:val="24"/>
                <w:lang w:eastAsia="ru-RU"/>
              </w:rPr>
            </w:pPr>
          </w:p>
        </w:tc>
      </w:tr>
      <w:tr w:rsidR="008C6AB2" w:rsidRPr="00545F6D" w14:paraId="02A5EA9A"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85E6FE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9F7496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1EC8E55E"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C1409E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7CD036A"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F08D632"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0E0A17"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1990187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225CC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6F11A16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268FFDA"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12BFA2D"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F29821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6707BD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4C4FC2"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3E9C9F17"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1D7D1C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80832CD"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91AF92" w14:textId="77777777" w:rsidR="008C6AB2" w:rsidRPr="00545F6D" w:rsidRDefault="008C6AB2" w:rsidP="00963FDD">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590970B8"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A362646"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A6726B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244374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E099CF8"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6241AE4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F987B0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B5191B"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5990FEEB"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A905C9B"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D7AF9"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74A3AC6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619AE54" w14:textId="77777777" w:rsidR="008C6AB2" w:rsidRPr="00545F6D" w:rsidRDefault="008C6AB2" w:rsidP="00963FDD">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9207D66"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CC8750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013E31BD"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A06C8D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154E91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17F8ACC"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4FC93B9"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BBD67E" w14:textId="77777777" w:rsidR="008C6AB2" w:rsidRPr="00545F6D" w:rsidRDefault="008C6AB2" w:rsidP="00963FDD">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2203EA25"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777724"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082265B1" w14:textId="77777777" w:rsidR="008C6AB2" w:rsidRPr="00545F6D" w:rsidRDefault="008C6AB2" w:rsidP="00963FDD">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AA3E0F6"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BFA16E7"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744D9E71" w14:textId="77777777" w:rsidR="008C6AB2" w:rsidRPr="00545F6D" w:rsidRDefault="008C6AB2" w:rsidP="00963FDD">
            <w:pPr>
              <w:spacing w:after="0"/>
              <w:jc w:val="center"/>
              <w:rPr>
                <w:rFonts w:ascii="Times New Roman" w:hAnsi="Times New Roman" w:cs="Times New Roman"/>
              </w:rPr>
            </w:pPr>
            <w:r w:rsidRPr="00545F6D">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0C43F13"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3B496A3" w14:textId="77777777" w:rsidR="008C6AB2" w:rsidRPr="00545F6D" w:rsidRDefault="008C6AB2" w:rsidP="00963FDD">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502BD82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B3A5BBF" w14:textId="77777777" w:rsidR="008C6AB2" w:rsidRPr="00545F6D" w:rsidRDefault="008C6AB2" w:rsidP="00963FDD">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58DE5ABE" w14:textId="77777777" w:rsidR="008C6AB2" w:rsidRPr="00545F6D" w:rsidRDefault="008C6AB2" w:rsidP="00963FDD">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54C193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337140C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1ACF09A8" w14:textId="77777777" w:rsidR="008C6AB2" w:rsidRPr="00545F6D" w:rsidRDefault="008C6AB2" w:rsidP="00963FDD">
            <w:pPr>
              <w:spacing w:after="0"/>
              <w:jc w:val="center"/>
              <w:rPr>
                <w:rFonts w:ascii="Times New Roman" w:hAnsi="Times New Roman" w:cs="Times New Roman"/>
                <w:b/>
              </w:rPr>
            </w:pPr>
            <w:r w:rsidRPr="00545F6D">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13B23312"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65E067E" w14:textId="77777777" w:rsidR="008C6AB2" w:rsidRPr="00545F6D" w:rsidRDefault="008C6AB2"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D103BD7" w14:textId="77777777" w:rsidR="000D7ED1" w:rsidRPr="00545F6D" w:rsidRDefault="000D7ED1" w:rsidP="00963FDD">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2D4819F" w14:textId="77777777" w:rsidR="00AA3959" w:rsidRPr="00545F6D" w:rsidRDefault="00AA3959" w:rsidP="00AA3959">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8C6AB2" w:rsidRPr="00545F6D" w14:paraId="55C7A52C"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7D746D"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70E82DE5"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1635A2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229A84AB"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CE04713"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p>
          <w:p w14:paraId="63136B28"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7B02D3C4" w14:textId="77777777" w:rsidR="008C6AB2" w:rsidRPr="00545F6D" w:rsidRDefault="008C6AB2" w:rsidP="00B924E0">
            <w:pPr>
              <w:widowControl w:val="0"/>
              <w:spacing w:after="0" w:line="240" w:lineRule="auto"/>
              <w:jc w:val="both"/>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682F82C" w14:textId="77777777" w:rsidR="008C6AB2" w:rsidRPr="00545F6D" w:rsidRDefault="008C6AB2" w:rsidP="00B924E0">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Формы текущего контроля успеваемости</w:t>
            </w:r>
          </w:p>
          <w:p w14:paraId="59776E19" w14:textId="77777777" w:rsidR="008C6AB2" w:rsidRPr="00545F6D" w:rsidRDefault="008C6AB2" w:rsidP="00B924E0">
            <w:pPr>
              <w:widowControl w:val="0"/>
              <w:spacing w:after="0" w:line="240" w:lineRule="auto"/>
              <w:jc w:val="center"/>
              <w:rPr>
                <w:rFonts w:ascii="Times New Roman" w:eastAsia="Times New Roman" w:hAnsi="Times New Roman" w:cs="Times New Roman"/>
                <w:i/>
                <w:sz w:val="24"/>
                <w:szCs w:val="24"/>
                <w:lang w:eastAsia="ru-RU"/>
              </w:rPr>
            </w:pPr>
          </w:p>
        </w:tc>
      </w:tr>
      <w:tr w:rsidR="008C6AB2" w:rsidRPr="00545F6D" w14:paraId="48F560CD"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7187EFF"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CCD9B3" w14:textId="77777777" w:rsidR="008C6AB2" w:rsidRPr="00545F6D" w:rsidRDefault="008C6AB2" w:rsidP="00B924E0">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1AC8726F"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DACDF7"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1C34B3"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1EAB2A"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4F9958ED" w14:textId="77777777" w:rsidR="008C6AB2" w:rsidRPr="00545F6D" w:rsidRDefault="008C6AB2" w:rsidP="00B924E0">
            <w:pPr>
              <w:spacing w:after="0"/>
              <w:rPr>
                <w:rFonts w:ascii="Times New Roman" w:eastAsia="Times New Roman" w:hAnsi="Times New Roman" w:cs="Times New Roman"/>
                <w:i/>
                <w:sz w:val="24"/>
                <w:szCs w:val="24"/>
                <w:lang w:eastAsia="ru-RU"/>
              </w:rPr>
            </w:pPr>
          </w:p>
        </w:tc>
      </w:tr>
      <w:tr w:rsidR="008C6AB2" w:rsidRPr="00545F6D" w14:paraId="026D872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88F771C"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02D9307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124D6B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D4D0424"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A4C0A0"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17EBB60"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5E73874" w14:textId="77777777" w:rsidR="008C6AB2" w:rsidRPr="00545F6D" w:rsidRDefault="008C6AB2" w:rsidP="00B924E0">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4E96785B"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E74BF8"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4A5A50A6" w14:textId="77777777" w:rsidR="008C6AB2" w:rsidRPr="00545F6D" w:rsidRDefault="008C6AB2" w:rsidP="00B924E0">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05D4BBD6"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20</w:t>
            </w:r>
          </w:p>
        </w:tc>
        <w:tc>
          <w:tcPr>
            <w:tcW w:w="629" w:type="dxa"/>
            <w:tcBorders>
              <w:top w:val="single" w:sz="4" w:space="0" w:color="auto"/>
              <w:left w:val="single" w:sz="4" w:space="0" w:color="auto"/>
              <w:bottom w:val="single" w:sz="4" w:space="0" w:color="auto"/>
              <w:right w:val="single" w:sz="4" w:space="0" w:color="auto"/>
            </w:tcBorders>
            <w:vAlign w:val="center"/>
          </w:tcPr>
          <w:p w14:paraId="4D36B7D0" w14:textId="77777777" w:rsidR="008C6AB2" w:rsidRPr="00545F6D" w:rsidRDefault="008C6AB2" w:rsidP="00B924E0">
            <w:pPr>
              <w:spacing w:after="0"/>
              <w:jc w:val="center"/>
              <w:rPr>
                <w:rFonts w:ascii="Times New Roman" w:hAnsi="Times New Roman" w:cs="Times New Roman"/>
              </w:rPr>
            </w:pPr>
            <w:r w:rsidRPr="00545F6D">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3693CF" w14:textId="77777777" w:rsidR="008C6AB2" w:rsidRPr="00545F6D" w:rsidRDefault="008C6AB2" w:rsidP="00B924E0">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3D13F99" w14:textId="77777777" w:rsidR="008C6AB2" w:rsidRPr="00545F6D" w:rsidRDefault="008C6AB2" w:rsidP="00B924E0">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D818A6D"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p w14:paraId="4DA85A21" w14:textId="77777777" w:rsidR="008C6AB2" w:rsidRPr="00545F6D" w:rsidRDefault="008C6AB2" w:rsidP="00B924E0">
            <w:pPr>
              <w:suppressAutoHyphens/>
              <w:snapToGrid w:val="0"/>
              <w:spacing w:after="0" w:line="240" w:lineRule="auto"/>
              <w:jc w:val="center"/>
              <w:rPr>
                <w:rFonts w:ascii="Times New Roman" w:eastAsia="Calibri" w:hAnsi="Times New Roman" w:cs="Times New Roman"/>
                <w:sz w:val="24"/>
                <w:szCs w:val="24"/>
                <w:lang w:eastAsia="ar-SA"/>
              </w:rPr>
            </w:pPr>
          </w:p>
        </w:tc>
      </w:tr>
      <w:tr w:rsidR="008C6AB2" w:rsidRPr="00545F6D" w14:paraId="3B57A96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D942920"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7FAAA4F" w14:textId="77777777" w:rsidR="008C6AB2" w:rsidRPr="00545F6D" w:rsidRDefault="008C6AB2" w:rsidP="00622131">
            <w:pPr>
              <w:shd w:val="clear" w:color="auto" w:fill="FFFFFF"/>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66471F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673EAD6"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050E19"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FAC6BF"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7C48"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49F4715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2D0AA6B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CA998B7"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15451BC"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7AD08E6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DF42850"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ABB5AB6"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0939CD5" w14:textId="77777777" w:rsidR="008C6AB2" w:rsidRPr="00545F6D" w:rsidRDefault="008C6AB2" w:rsidP="00622131">
            <w:pPr>
              <w:suppressAutoHyphens/>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 доклад, эссе, тест</w:t>
            </w:r>
          </w:p>
        </w:tc>
      </w:tr>
      <w:tr w:rsidR="008C6AB2" w:rsidRPr="00545F6D" w14:paraId="057F043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1AE02C2"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4BAC9DA0"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3827D21A"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6AB3F427"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AA6BAA"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8F11705"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40D18DA" w14:textId="77777777" w:rsidR="008C6AB2" w:rsidRPr="00545F6D" w:rsidRDefault="008C6AB2"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306973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4D275F8"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490494D1" w14:textId="77777777" w:rsidR="008C6AB2" w:rsidRPr="00545F6D" w:rsidRDefault="008C6AB2"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FCDFB27"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629" w:type="dxa"/>
            <w:tcBorders>
              <w:top w:val="single" w:sz="4" w:space="0" w:color="auto"/>
              <w:left w:val="single" w:sz="4" w:space="0" w:color="auto"/>
              <w:bottom w:val="single" w:sz="4" w:space="0" w:color="auto"/>
              <w:right w:val="single" w:sz="4" w:space="0" w:color="auto"/>
            </w:tcBorders>
            <w:vAlign w:val="center"/>
          </w:tcPr>
          <w:p w14:paraId="2C28F038" w14:textId="77777777" w:rsidR="008C6AB2" w:rsidRPr="00545F6D" w:rsidRDefault="008C6AB2" w:rsidP="00622131">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46125" w14:textId="77777777" w:rsidR="008C6AB2" w:rsidRPr="00545F6D" w:rsidRDefault="008C6AB2" w:rsidP="00622131">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C5FA941"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ECC9CD" w14:textId="77777777" w:rsidR="008C6AB2" w:rsidRPr="00545F6D" w:rsidRDefault="008C6AB2" w:rsidP="00622131">
            <w:pPr>
              <w:spacing w:after="0" w:line="240" w:lineRule="auto"/>
              <w:jc w:val="center"/>
              <w:rPr>
                <w:rFonts w:ascii="Times New Roman" w:eastAsia="Times New Roman" w:hAnsi="Times New Roman" w:cs="Times New Roman"/>
                <w:i/>
                <w:sz w:val="24"/>
                <w:szCs w:val="24"/>
                <w:lang w:eastAsia="ru-RU"/>
              </w:rPr>
            </w:pPr>
            <w:r w:rsidRPr="00545F6D">
              <w:rPr>
                <w:rFonts w:ascii="Times New Roman" w:eastAsia="Calibri" w:hAnsi="Times New Roman" w:cs="Times New Roman"/>
                <w:sz w:val="24"/>
                <w:szCs w:val="24"/>
                <w:lang w:eastAsia="ar-SA"/>
              </w:rPr>
              <w:t xml:space="preserve">реферат, доклад, эссе, тест </w:t>
            </w:r>
          </w:p>
        </w:tc>
      </w:tr>
      <w:tr w:rsidR="008C6AB2" w:rsidRPr="00545F6D" w14:paraId="3C2D923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EE4C9DE" w14:textId="77777777" w:rsidR="008C6AB2" w:rsidRPr="00545F6D" w:rsidRDefault="008C6AB2" w:rsidP="00622131">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4A2100CC" w14:textId="77777777" w:rsidR="008C6AB2" w:rsidRPr="00545F6D" w:rsidRDefault="008C6AB2" w:rsidP="00622131">
            <w:pPr>
              <w:spacing w:after="0" w:line="240" w:lineRule="auto"/>
              <w:rPr>
                <w:rFonts w:ascii="Times New Roman" w:hAnsi="Times New Roman" w:cs="Times New Roman"/>
                <w:b/>
                <w:sz w:val="24"/>
                <w:szCs w:val="24"/>
              </w:rPr>
            </w:pPr>
            <w:r w:rsidRPr="00545F6D">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F285FF5"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7AF62FA3" w14:textId="77777777" w:rsidR="008C6AB2" w:rsidRPr="00545F6D" w:rsidRDefault="0062181A" w:rsidP="00622131">
            <w:pPr>
              <w:spacing w:after="0"/>
              <w:jc w:val="center"/>
              <w:rPr>
                <w:rFonts w:ascii="Times New Roman" w:hAnsi="Times New Roman" w:cs="Times New Roman"/>
                <w:b/>
              </w:rPr>
            </w:pPr>
            <w:r>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518E874F" w14:textId="77777777" w:rsidR="008C6AB2" w:rsidRPr="00545F6D" w:rsidRDefault="008C6AB2" w:rsidP="00622131">
            <w:pPr>
              <w:spacing w:after="0"/>
              <w:jc w:val="center"/>
              <w:rPr>
                <w:rFonts w:ascii="Times New Roman" w:hAnsi="Times New Roman" w:cs="Times New Roman"/>
                <w:b/>
              </w:rPr>
            </w:pPr>
          </w:p>
        </w:tc>
        <w:tc>
          <w:tcPr>
            <w:tcW w:w="663" w:type="dxa"/>
            <w:tcBorders>
              <w:top w:val="single" w:sz="4" w:space="0" w:color="auto"/>
              <w:left w:val="single" w:sz="4" w:space="0" w:color="auto"/>
              <w:bottom w:val="single" w:sz="4" w:space="0" w:color="auto"/>
              <w:right w:val="single" w:sz="4" w:space="0" w:color="auto"/>
            </w:tcBorders>
            <w:vAlign w:val="center"/>
          </w:tcPr>
          <w:p w14:paraId="63E9CEB8"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104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AC4DB3" w14:textId="77777777" w:rsidR="008C6AB2" w:rsidRPr="00545F6D" w:rsidRDefault="008C6AB2" w:rsidP="00622131">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зачет</w:t>
            </w:r>
          </w:p>
        </w:tc>
      </w:tr>
    </w:tbl>
    <w:p w14:paraId="3B4FE934" w14:textId="77777777" w:rsidR="00AA3959" w:rsidRPr="00545F6D" w:rsidRDefault="00AA3959" w:rsidP="00963FDD">
      <w:pPr>
        <w:spacing w:after="0" w:line="360" w:lineRule="auto"/>
        <w:jc w:val="both"/>
        <w:rPr>
          <w:rFonts w:ascii="Times New Roman" w:eastAsia="Times New Roman" w:hAnsi="Times New Roman" w:cs="Times New Roman"/>
          <w:b/>
          <w:sz w:val="24"/>
          <w:szCs w:val="24"/>
          <w:lang w:eastAsia="ru-RU"/>
        </w:rPr>
      </w:pPr>
    </w:p>
    <w:p w14:paraId="03B24ED4"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3. </w:t>
      </w:r>
      <w:r w:rsidRPr="00545F6D">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A86D3CF"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Лекция. Тема1:</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Физическая культура в профессиональной подготовке студентов </w:t>
      </w:r>
    </w:p>
    <w:p w14:paraId="5178A04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b/>
          <w:sz w:val="24"/>
          <w:szCs w:val="24"/>
        </w:rPr>
        <w:lastRenderedPageBreak/>
        <w:t>Лекция   Тема2:</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 xml:space="preserve">Социально-биологические основы физической культуры. </w:t>
      </w:r>
      <w:r w:rsidRPr="00545F6D">
        <w:rPr>
          <w:rFonts w:ascii="Times New Roman" w:hAnsi="Times New Roman" w:cs="Times New Roman"/>
          <w:sz w:val="24"/>
          <w:szCs w:val="24"/>
        </w:rPr>
        <w:t xml:space="preserve"> </w:t>
      </w:r>
    </w:p>
    <w:p w14:paraId="0AD350C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CFADD84"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r w:rsidRPr="00545F6D">
        <w:rPr>
          <w:rFonts w:ascii="Times New Roman" w:hAnsi="Times New Roman" w:cs="Times New Roman"/>
          <w:b/>
          <w:sz w:val="24"/>
          <w:szCs w:val="24"/>
        </w:rPr>
        <w:t>Лекция</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Тема 3:</w:t>
      </w:r>
      <w:r w:rsidRPr="00545F6D">
        <w:rPr>
          <w:rFonts w:ascii="Times New Roman" w:hAnsi="Times New Roman" w:cs="Times New Roman"/>
          <w:b/>
          <w:bCs/>
          <w:color w:val="000000"/>
          <w:sz w:val="24"/>
          <w:szCs w:val="24"/>
        </w:rPr>
        <w:t xml:space="preserve"> Основы здорового образа жизни студента. Физическая   культура в обеспечении здоровья</w:t>
      </w:r>
      <w:r w:rsidRPr="00545F6D">
        <w:rPr>
          <w:rFonts w:ascii="Times New Roman" w:hAnsi="Times New Roman" w:cs="Times New Roman"/>
          <w:bCs/>
          <w:color w:val="000000"/>
          <w:sz w:val="24"/>
          <w:szCs w:val="24"/>
        </w:rPr>
        <w:t xml:space="preserve"> </w:t>
      </w:r>
    </w:p>
    <w:p w14:paraId="6F10F54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sidRPr="00545F6D">
        <w:rPr>
          <w:rFonts w:ascii="Times New Roman" w:hAnsi="Times New Roman" w:cs="Times New Roman"/>
          <w:b/>
          <w:sz w:val="24"/>
          <w:szCs w:val="24"/>
        </w:rPr>
        <w:t xml:space="preserve"> </w:t>
      </w:r>
    </w:p>
    <w:p w14:paraId="7A6E8DE5"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Лекция   Тема 4:</w:t>
      </w:r>
      <w:r w:rsidRPr="00545F6D">
        <w:rPr>
          <w:rFonts w:ascii="Times New Roman" w:hAnsi="Times New Roman" w:cs="Times New Roman"/>
          <w:b/>
          <w:bCs/>
          <w:color w:val="000000"/>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bCs/>
          <w:color w:val="000000"/>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r w:rsidRPr="00545F6D">
        <w:rPr>
          <w:rFonts w:ascii="Times New Roman" w:hAnsi="Times New Roman" w:cs="Times New Roman"/>
          <w:color w:val="000000"/>
          <w:sz w:val="24"/>
          <w:szCs w:val="24"/>
        </w:rPr>
        <w:t xml:space="preserve"> Неблагоприятные стороны умственной деятельности, снижение двигательной активности. Ограничения двига</w:t>
      </w:r>
      <w:r w:rsidRPr="00545F6D">
        <w:rPr>
          <w:rFonts w:ascii="Times New Roman" w:hAnsi="Times New Roman" w:cs="Times New Roman"/>
          <w:color w:val="000000"/>
          <w:sz w:val="24"/>
          <w:szCs w:val="24"/>
        </w:rPr>
        <w:softHyphen/>
        <w:t xml:space="preserve">тельной активности, изменения </w:t>
      </w:r>
      <w:r w:rsidRPr="00545F6D">
        <w:rPr>
          <w:rFonts w:ascii="Times New Roman" w:hAnsi="Times New Roman" w:cs="Times New Roman"/>
          <w:color w:val="000000"/>
          <w:sz w:val="24"/>
          <w:szCs w:val="24"/>
        </w:rPr>
        <w:lastRenderedPageBreak/>
        <w:t>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sidRPr="00545F6D">
        <w:rPr>
          <w:rFonts w:ascii="Times New Roman" w:hAnsi="Times New Roman" w:cs="Times New Roman"/>
          <w:bCs/>
          <w:color w:val="000000"/>
          <w:sz w:val="24"/>
          <w:szCs w:val="24"/>
        </w:rPr>
        <w:t xml:space="preserve"> Средства физической культуры в регулировании работоспособности.</w:t>
      </w:r>
    </w:p>
    <w:p w14:paraId="74070D20" w14:textId="77777777" w:rsidR="00963FDD" w:rsidRPr="00545F6D" w:rsidRDefault="00963FDD" w:rsidP="00963FDD">
      <w:pPr>
        <w:shd w:val="clear" w:color="auto" w:fill="FFFFFF"/>
        <w:spacing w:after="0" w:line="360" w:lineRule="auto"/>
        <w:ind w:firstLine="680"/>
        <w:jc w:val="both"/>
        <w:rPr>
          <w:rFonts w:ascii="Times New Roman" w:hAnsi="Times New Roman" w:cs="Times New Roman"/>
          <w:sz w:val="24"/>
          <w:szCs w:val="24"/>
        </w:rPr>
      </w:pPr>
    </w:p>
    <w:p w14:paraId="4D8F6F3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Лекция   Тема 5:</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p w14:paraId="12ABB00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w:t>
      </w:r>
      <w:r w:rsidRPr="00545F6D">
        <w:rPr>
          <w:rFonts w:ascii="Times New Roman" w:hAnsi="Times New Roman" w:cs="Times New Roman"/>
          <w:sz w:val="24"/>
          <w:szCs w:val="24"/>
        </w:rPr>
        <w:lastRenderedPageBreak/>
        <w:t>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14:textId="77777777" w:rsidR="00963FDD" w:rsidRPr="00545F6D" w:rsidRDefault="00963FDD" w:rsidP="00963FDD">
      <w:pPr>
        <w:spacing w:after="0" w:line="360" w:lineRule="auto"/>
        <w:ind w:firstLine="709"/>
        <w:jc w:val="both"/>
        <w:rPr>
          <w:rFonts w:ascii="Times New Roman" w:hAnsi="Times New Roman" w:cs="Times New Roman"/>
          <w:sz w:val="24"/>
          <w:szCs w:val="24"/>
        </w:rPr>
      </w:pPr>
    </w:p>
    <w:p w14:paraId="6825B518" w14:textId="77777777" w:rsidR="00963FDD" w:rsidRPr="00545F6D" w:rsidRDefault="00963FDD"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b/>
          <w:sz w:val="24"/>
          <w:szCs w:val="24"/>
        </w:rPr>
        <w:t>Лекция.  Тема 6:</w:t>
      </w:r>
      <w:r w:rsidRPr="00545F6D">
        <w:rPr>
          <w:rFonts w:ascii="Times New Roman" w:hAnsi="Times New Roman" w:cs="Times New Roman"/>
          <w:b/>
          <w:bCs/>
          <w:color w:val="000000"/>
          <w:sz w:val="24"/>
          <w:szCs w:val="24"/>
        </w:rPr>
        <w:t xml:space="preserve"> Физическая культура в профессиональной деятельности </w:t>
      </w:r>
    </w:p>
    <w:p w14:paraId="09A154E8"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14:textId="77777777" w:rsidR="000D7ED1" w:rsidRPr="00545F6D" w:rsidRDefault="000D7ED1" w:rsidP="00963FDD">
      <w:pPr>
        <w:spacing w:after="0" w:line="360" w:lineRule="auto"/>
        <w:jc w:val="both"/>
        <w:rPr>
          <w:rFonts w:ascii="Times New Roman" w:eastAsia="Times New Roman" w:hAnsi="Times New Roman" w:cs="Times New Roman"/>
          <w:b/>
          <w:caps/>
          <w:sz w:val="24"/>
          <w:szCs w:val="24"/>
          <w:lang w:eastAsia="ru-RU"/>
        </w:rPr>
      </w:pPr>
    </w:p>
    <w:p w14:paraId="7FA44EA5" w14:textId="77777777" w:rsidR="000D7ED1" w:rsidRDefault="000D7ED1" w:rsidP="00963FDD">
      <w:pPr>
        <w:suppressAutoHyphens/>
        <w:spacing w:after="0" w:line="360" w:lineRule="auto"/>
        <w:jc w:val="both"/>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4. СТРУКТУРА И содержан</w:t>
      </w:r>
      <w:r w:rsidR="00EA5F7B">
        <w:rPr>
          <w:rFonts w:ascii="Times New Roman" w:eastAsia="Times New Roman" w:hAnsi="Times New Roman" w:cs="Times New Roman"/>
          <w:b/>
          <w:caps/>
          <w:sz w:val="24"/>
          <w:szCs w:val="24"/>
          <w:lang w:eastAsia="ru-RU"/>
        </w:rPr>
        <w:t>ие практической части дисциплины</w:t>
      </w:r>
    </w:p>
    <w:p w14:paraId="5D6A01C2" w14:textId="77777777" w:rsidR="00EA5F7B" w:rsidRPr="006968F1" w:rsidRDefault="00EA5F7B" w:rsidP="00EA5F7B">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46D24605" w14:textId="77777777" w:rsidR="00EA5F7B" w:rsidRPr="00545F6D" w:rsidRDefault="00EA5F7B" w:rsidP="00963FDD">
      <w:pPr>
        <w:suppressAutoHyphens/>
        <w:spacing w:after="0" w:line="360" w:lineRule="auto"/>
        <w:jc w:val="both"/>
        <w:rPr>
          <w:rFonts w:ascii="Times New Roman" w:eastAsia="Times New Roman" w:hAnsi="Times New Roman" w:cs="Times New Roman"/>
          <w:b/>
          <w:caps/>
          <w:sz w:val="24"/>
          <w:szCs w:val="24"/>
          <w:lang w:eastAsia="ru-RU"/>
        </w:rPr>
      </w:pPr>
    </w:p>
    <w:p w14:paraId="0BD4FFCB" w14:textId="77777777" w:rsidR="00963FDD" w:rsidRPr="00545F6D" w:rsidRDefault="00963FDD" w:rsidP="00963FDD">
      <w:pPr>
        <w:spacing w:after="0" w:line="360" w:lineRule="auto"/>
        <w:ind w:firstLine="737"/>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1</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w:t>
      </w:r>
      <w:r w:rsidRPr="00545F6D">
        <w:rPr>
          <w:rFonts w:ascii="Times New Roman" w:hAnsi="Times New Roman" w:cs="Times New Roman"/>
          <w:b/>
          <w:sz w:val="24"/>
          <w:szCs w:val="24"/>
        </w:rPr>
        <w:t>Физическая культура в профессиональной подготовке студентов.</w:t>
      </w:r>
    </w:p>
    <w:p w14:paraId="0565B749" w14:textId="77777777" w:rsidR="00963FDD" w:rsidRPr="00545F6D" w:rsidRDefault="00963FDD"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14:textId="77777777" w:rsidR="00963FDD" w:rsidRPr="00545F6D" w:rsidRDefault="00963FDD" w:rsidP="00963FDD">
      <w:pPr>
        <w:tabs>
          <w:tab w:val="left" w:pos="1946"/>
        </w:tabs>
        <w:spacing w:after="0" w:line="360" w:lineRule="auto"/>
        <w:jc w:val="both"/>
        <w:rPr>
          <w:rFonts w:ascii="Times New Roman" w:hAnsi="Times New Roman" w:cs="Times New Roman"/>
          <w:sz w:val="24"/>
          <w:szCs w:val="24"/>
        </w:rPr>
      </w:pPr>
    </w:p>
    <w:p w14:paraId="547CBC97" w14:textId="77777777" w:rsidR="00963FDD" w:rsidRPr="00545F6D" w:rsidRDefault="00963FDD" w:rsidP="00963FDD">
      <w:pPr>
        <w:spacing w:after="0" w:line="360" w:lineRule="auto"/>
        <w:ind w:firstLine="709"/>
        <w:jc w:val="both"/>
        <w:rPr>
          <w:rFonts w:ascii="Times New Roman" w:hAnsi="Times New Roman" w:cs="Times New Roman"/>
          <w:b/>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2</w:t>
      </w:r>
      <w:r w:rsidRPr="00545F6D">
        <w:rPr>
          <w:rFonts w:ascii="Times New Roman" w:hAnsi="Times New Roman" w:cs="Times New Roman"/>
          <w:b/>
          <w:sz w:val="24"/>
          <w:szCs w:val="24"/>
        </w:rPr>
        <w:t>: Социально-биологические основы физической культуры</w:t>
      </w:r>
      <w:r w:rsidRPr="00545F6D">
        <w:rPr>
          <w:rFonts w:ascii="Times New Roman" w:hAnsi="Times New Roman" w:cs="Times New Roman"/>
          <w:sz w:val="24"/>
          <w:szCs w:val="24"/>
        </w:rPr>
        <w:t xml:space="preserve"> </w:t>
      </w:r>
    </w:p>
    <w:p w14:paraId="505BD11C"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14:textId="77777777" w:rsidR="00963FDD" w:rsidRDefault="00963FDD" w:rsidP="00963FDD">
      <w:pPr>
        <w:spacing w:after="0" w:line="360" w:lineRule="auto"/>
        <w:ind w:firstLine="737"/>
        <w:jc w:val="both"/>
        <w:rPr>
          <w:rFonts w:ascii="Times New Roman" w:hAnsi="Times New Roman" w:cs="Times New Roman"/>
          <w:b/>
          <w:bCs/>
          <w:color w:val="000000"/>
          <w:sz w:val="24"/>
          <w:szCs w:val="24"/>
        </w:rPr>
      </w:pPr>
      <w:r w:rsidRPr="00545F6D">
        <w:rPr>
          <w:rFonts w:ascii="Times New Roman" w:hAnsi="Times New Roman" w:cs="Times New Roman"/>
          <w:b/>
          <w:bCs/>
          <w:color w:val="000000"/>
          <w:sz w:val="24"/>
          <w:szCs w:val="24"/>
        </w:rPr>
        <w:lastRenderedPageBreak/>
        <w:t xml:space="preserve">  </w:t>
      </w:r>
      <w:r w:rsidR="00467829">
        <w:rPr>
          <w:rFonts w:ascii="Times New Roman" w:hAnsi="Times New Roman" w:cs="Times New Roman"/>
          <w:b/>
          <w:bCs/>
          <w:color w:val="000000"/>
          <w:sz w:val="24"/>
          <w:szCs w:val="24"/>
        </w:rPr>
        <w:t>Практическое занятие. Тема.</w:t>
      </w:r>
      <w:r w:rsidR="00DE5FA5">
        <w:rPr>
          <w:rFonts w:ascii="Times New Roman" w:hAnsi="Times New Roman" w:cs="Times New Roman"/>
          <w:b/>
          <w:bCs/>
          <w:color w:val="000000"/>
          <w:sz w:val="24"/>
          <w:szCs w:val="24"/>
        </w:rPr>
        <w:t>3</w:t>
      </w:r>
      <w:r w:rsidR="00467829">
        <w:rPr>
          <w:rFonts w:ascii="Times New Roman" w:hAnsi="Times New Roman" w:cs="Times New Roman"/>
          <w:b/>
          <w:bCs/>
          <w:color w:val="000000"/>
          <w:sz w:val="24"/>
          <w:szCs w:val="24"/>
        </w:rPr>
        <w:t xml:space="preserve"> Основы</w:t>
      </w:r>
      <w:r w:rsidR="00F62E07">
        <w:rPr>
          <w:rFonts w:ascii="Times New Roman" w:hAnsi="Times New Roman" w:cs="Times New Roman"/>
          <w:b/>
          <w:bCs/>
          <w:color w:val="000000"/>
          <w:sz w:val="24"/>
          <w:szCs w:val="24"/>
        </w:rPr>
        <w:t xml:space="preserve"> здорового образа жизни студента. Физическая культура в обеспечении здоровье</w:t>
      </w:r>
    </w:p>
    <w:p w14:paraId="489E776F" w14:textId="77777777" w:rsidR="00F62E07" w:rsidRPr="00F62E07" w:rsidRDefault="00F62E07" w:rsidP="00963FDD">
      <w:pPr>
        <w:spacing w:after="0" w:line="360" w:lineRule="auto"/>
        <w:ind w:firstLine="737"/>
        <w:jc w:val="both"/>
        <w:rPr>
          <w:rFonts w:ascii="Times New Roman" w:hAnsi="Times New Roman" w:cs="Times New Roman"/>
          <w:bCs/>
          <w:color w:val="000000"/>
          <w:sz w:val="24"/>
          <w:szCs w:val="24"/>
        </w:rPr>
      </w:pPr>
      <w:r w:rsidRPr="00F62E07">
        <w:rPr>
          <w:rFonts w:ascii="Times New Roman" w:hAnsi="Times New Roman" w:cs="Times New Roman"/>
          <w:bCs/>
          <w:color w:val="000000"/>
          <w:sz w:val="24"/>
          <w:szCs w:val="24"/>
        </w:rPr>
        <w:t>Основы здорового</w:t>
      </w:r>
      <w:r>
        <w:rPr>
          <w:rFonts w:ascii="Times New Roman" w:hAnsi="Times New Roman" w:cs="Times New Roman"/>
          <w:bCs/>
          <w:color w:val="000000"/>
          <w:sz w:val="24"/>
          <w:szCs w:val="24"/>
        </w:rPr>
        <w:t xml:space="preserve"> образа жизни.</w:t>
      </w:r>
      <w:r w:rsidR="00DE5FA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Подходы, виды действий</w:t>
      </w:r>
      <w:r w:rsidR="00DE5FA5">
        <w:rPr>
          <w:rFonts w:ascii="Times New Roman" w:hAnsi="Times New Roman" w:cs="Times New Roman"/>
          <w:bCs/>
          <w:color w:val="000000"/>
          <w:sz w:val="24"/>
          <w:szCs w:val="24"/>
        </w:rPr>
        <w:t>. Гигиена. Профилактика.</w:t>
      </w:r>
    </w:p>
    <w:p w14:paraId="0258B944"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467829">
        <w:rPr>
          <w:rFonts w:ascii="Times New Roman" w:hAnsi="Times New Roman" w:cs="Times New Roman"/>
          <w:b/>
          <w:sz w:val="24"/>
          <w:szCs w:val="24"/>
        </w:rPr>
        <w:t xml:space="preserve"> 4</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545F6D">
        <w:rPr>
          <w:rFonts w:ascii="Times New Roman" w:hAnsi="Times New Roman" w:cs="Times New Roman"/>
          <w:sz w:val="24"/>
          <w:szCs w:val="24"/>
        </w:rPr>
        <w:t>.</w:t>
      </w:r>
    </w:p>
    <w:p w14:paraId="20C81450"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5</w:t>
      </w:r>
      <w:r w:rsidRPr="00545F6D">
        <w:rPr>
          <w:rFonts w:ascii="Times New Roman" w:hAnsi="Times New Roman" w:cs="Times New Roman"/>
          <w:b/>
          <w:sz w:val="24"/>
          <w:szCs w:val="24"/>
        </w:rPr>
        <w:t>:</w:t>
      </w:r>
      <w:r w:rsidRPr="00545F6D">
        <w:rPr>
          <w:rFonts w:ascii="Times New Roman" w:hAnsi="Times New Roman" w:cs="Times New Roman"/>
          <w:b/>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b/>
          <w:sz w:val="24"/>
          <w:szCs w:val="24"/>
        </w:rPr>
        <w:t xml:space="preserve"> </w:t>
      </w:r>
    </w:p>
    <w:p w14:paraId="7CF87C19"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14:textId="77777777" w:rsidR="00DE5FA5" w:rsidRDefault="00963FDD" w:rsidP="00963FDD">
      <w:pPr>
        <w:spacing w:after="0" w:line="360" w:lineRule="auto"/>
        <w:ind w:firstLine="709"/>
        <w:jc w:val="both"/>
        <w:rPr>
          <w:rFonts w:ascii="Times New Roman" w:hAnsi="Times New Roman" w:cs="Times New Roman"/>
          <w:b/>
          <w:bCs/>
          <w:color w:val="000000"/>
          <w:sz w:val="24"/>
          <w:szCs w:val="24"/>
        </w:rPr>
      </w:pPr>
      <w:r w:rsidRPr="00545F6D">
        <w:rPr>
          <w:rFonts w:ascii="Times New Roman" w:hAnsi="Times New Roman" w:cs="Times New Roman"/>
          <w:b/>
          <w:sz w:val="24"/>
          <w:szCs w:val="24"/>
        </w:rPr>
        <w:t>Практическое занятие. Тема</w:t>
      </w:r>
      <w:r w:rsidR="00DE5FA5">
        <w:rPr>
          <w:rFonts w:ascii="Times New Roman" w:hAnsi="Times New Roman" w:cs="Times New Roman"/>
          <w:b/>
          <w:sz w:val="24"/>
          <w:szCs w:val="24"/>
        </w:rPr>
        <w:t xml:space="preserve"> 6</w:t>
      </w:r>
      <w:r w:rsidRPr="00545F6D">
        <w:rPr>
          <w:rFonts w:ascii="Times New Roman" w:hAnsi="Times New Roman" w:cs="Times New Roman"/>
          <w:b/>
          <w:sz w:val="24"/>
          <w:szCs w:val="24"/>
        </w:rPr>
        <w:t xml:space="preserve">: </w:t>
      </w:r>
      <w:r w:rsidRPr="00545F6D">
        <w:rPr>
          <w:rFonts w:ascii="Times New Roman" w:hAnsi="Times New Roman" w:cs="Times New Roman"/>
          <w:b/>
          <w:bCs/>
          <w:color w:val="000000"/>
          <w:sz w:val="24"/>
          <w:szCs w:val="24"/>
        </w:rPr>
        <w:t xml:space="preserve">Физическая культура в профессиональной деятельности </w:t>
      </w:r>
      <w:r w:rsidR="00DE5FA5">
        <w:rPr>
          <w:rFonts w:ascii="Times New Roman" w:hAnsi="Times New Roman" w:cs="Times New Roman"/>
          <w:b/>
          <w:bCs/>
          <w:color w:val="000000"/>
          <w:sz w:val="24"/>
          <w:szCs w:val="24"/>
        </w:rPr>
        <w:t>.</w:t>
      </w:r>
    </w:p>
    <w:p w14:paraId="022CACDB" w14:textId="77777777" w:rsidR="00963FDD" w:rsidRPr="00545F6D" w:rsidRDefault="00963FDD" w:rsidP="00963FDD">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14:textId="77777777" w:rsidR="00E43AA9" w:rsidRPr="00545F6D" w:rsidRDefault="00E43AA9" w:rsidP="00963FDD">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FE32DC4" w14:textId="77777777" w:rsidR="000D7ED1" w:rsidRPr="00545F6D" w:rsidRDefault="000D7ED1"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5. МЕТОДИЧЕСКИЕ УКАЗАНИЯ ПО ОСВОЕНИЮ ДИСЦИПЛИНЫ</w:t>
      </w:r>
    </w:p>
    <w:p w14:paraId="2B5F02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F6A0DAB"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429B23E6" w14:textId="77777777" w:rsidR="00552387" w:rsidRDefault="00552387" w:rsidP="00552387">
      <w:pPr>
        <w:pStyle w:val="af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800CA71"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14:textId="77777777" w:rsidR="00552387" w:rsidRDefault="00552387" w:rsidP="00552387">
      <w:pPr>
        <w:pStyle w:val="af1"/>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14:textId="77777777" w:rsidR="00552387" w:rsidRDefault="00552387" w:rsidP="00552387">
      <w:pPr>
        <w:pStyle w:val="af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14:textId="77777777" w:rsidR="000D7ED1" w:rsidRPr="00545F6D"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6399D877" w14:textId="77777777" w:rsidR="000D7ED1" w:rsidRPr="00545F6D" w:rsidRDefault="000D7ED1"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1238D4" w14:textId="77777777" w:rsidR="000D7ED1" w:rsidRPr="00545F6D"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545F6D">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545F6D">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14:textId="77777777" w:rsidR="000D7ED1" w:rsidRPr="00545F6D" w:rsidRDefault="000D7ED1" w:rsidP="00963FDD">
      <w:pPr>
        <w:pStyle w:val="28"/>
        <w:keepNext/>
        <w:keepLines/>
        <w:shd w:val="clear" w:color="auto" w:fill="auto"/>
        <w:spacing w:before="0" w:after="0" w:line="360" w:lineRule="auto"/>
        <w:jc w:val="center"/>
        <w:rPr>
          <w:i/>
          <w:sz w:val="24"/>
          <w:szCs w:val="24"/>
        </w:rPr>
      </w:pPr>
      <w:r w:rsidRPr="00545F6D">
        <w:rPr>
          <w:i/>
          <w:sz w:val="24"/>
          <w:szCs w:val="24"/>
        </w:rPr>
        <w:t>Методические рекомендации по написанию рефератов, докладов</w:t>
      </w:r>
    </w:p>
    <w:p w14:paraId="3E8A4F2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Реферат (от </w:t>
      </w:r>
      <w:r w:rsidRPr="00545F6D">
        <w:rPr>
          <w:sz w:val="24"/>
          <w:szCs w:val="24"/>
          <w:lang w:val="en-US"/>
        </w:rPr>
        <w:t>lat</w:t>
      </w:r>
      <w:r w:rsidRPr="00545F6D">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Целями написания реферата, доклада являются:</w:t>
      </w:r>
    </w:p>
    <w:p w14:paraId="2DF2765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9B1B1D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r w:rsidRPr="00545F6D">
        <w:rPr>
          <w:rFonts w:ascii="Times New Roman" w:hAnsi="Times New Roman" w:cs="Times New Roman"/>
          <w:sz w:val="24"/>
          <w:szCs w:val="24"/>
        </w:rPr>
        <w:tab/>
        <w:t xml:space="preserve">Задачами написания реферата, доклада являются: </w:t>
      </w:r>
    </w:p>
    <w:p w14:paraId="032663CD"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2CF7228"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w:t>
      </w:r>
      <w:r w:rsidRPr="00545F6D">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5B5BB3"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AD9B37A" w14:textId="77777777" w:rsidR="000D7ED1" w:rsidRPr="00545F6D" w:rsidRDefault="000D7ED1" w:rsidP="00963FDD">
      <w:pPr>
        <w:pStyle w:val="af1"/>
        <w:tabs>
          <w:tab w:val="left" w:pos="284"/>
        </w:tabs>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w:t>
      </w:r>
      <w:r w:rsidRPr="00545F6D">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C4FA0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Процесс написания реферата, доклада включает:</w:t>
      </w:r>
    </w:p>
    <w:p w14:paraId="45CA403A"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выбор темы;</w:t>
      </w:r>
    </w:p>
    <w:p w14:paraId="7B0EC79C"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составление плана;</w:t>
      </w:r>
    </w:p>
    <w:p w14:paraId="010CA403"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подбор источников и их изучение;</w:t>
      </w:r>
    </w:p>
    <w:p w14:paraId="5CFCAFC6" w14:textId="77777777" w:rsidR="000D7ED1" w:rsidRPr="00545F6D"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545F6D">
        <w:rPr>
          <w:sz w:val="24"/>
          <w:szCs w:val="24"/>
        </w:rPr>
        <w:t>написание текста работы и ее оформление.</w:t>
      </w:r>
    </w:p>
    <w:p w14:paraId="64F030F8"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545F6D">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6AFE559B"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14:textId="77777777" w:rsidR="000D7ED1" w:rsidRPr="00545F6D" w:rsidRDefault="000D7ED1" w:rsidP="00963FDD">
      <w:pPr>
        <w:pStyle w:val="130"/>
        <w:shd w:val="clear" w:color="auto" w:fill="auto"/>
        <w:spacing w:line="360" w:lineRule="auto"/>
        <w:ind w:firstLine="700"/>
        <w:jc w:val="both"/>
        <w:rPr>
          <w:sz w:val="24"/>
          <w:szCs w:val="24"/>
        </w:rPr>
      </w:pPr>
      <w:r w:rsidRPr="00545F6D">
        <w:rPr>
          <w:sz w:val="24"/>
          <w:szCs w:val="24"/>
        </w:rPr>
        <w:t>Оформление реферата, доклада.</w:t>
      </w:r>
    </w:p>
    <w:p w14:paraId="3F151E1A"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Первый лист реферата, доклада - титульный (на титульном листе номер страницы не ставится, хотя и учитывается).</w:t>
      </w:r>
    </w:p>
    <w:p w14:paraId="6F865911"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14:textId="77777777" w:rsidR="000D7ED1" w:rsidRPr="00545F6D" w:rsidRDefault="000D7ED1" w:rsidP="00963FDD">
      <w:pPr>
        <w:pStyle w:val="100"/>
        <w:shd w:val="clear" w:color="auto" w:fill="auto"/>
        <w:spacing w:before="0" w:line="360" w:lineRule="auto"/>
        <w:ind w:firstLine="700"/>
        <w:rPr>
          <w:sz w:val="24"/>
          <w:szCs w:val="24"/>
        </w:rPr>
      </w:pPr>
      <w:r w:rsidRPr="00545F6D">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545F6D" w14:paraId="3B5BCA9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1A3C70F"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3186EB4" w14:textId="77777777" w:rsidR="000D7ED1" w:rsidRPr="00545F6D" w:rsidRDefault="000D7ED1" w:rsidP="00963FDD">
            <w:pPr>
              <w:pStyle w:val="140"/>
              <w:framePr w:wrap="notBeside" w:vAnchor="text" w:hAnchor="text" w:xAlign="center" w:y="1"/>
              <w:shd w:val="clear" w:color="auto" w:fill="auto"/>
              <w:spacing w:line="360" w:lineRule="auto"/>
              <w:jc w:val="center"/>
              <w:rPr>
                <w:sz w:val="24"/>
                <w:szCs w:val="24"/>
              </w:rPr>
            </w:pPr>
            <w:r w:rsidRPr="00545F6D">
              <w:rPr>
                <w:sz w:val="24"/>
                <w:szCs w:val="24"/>
              </w:rPr>
              <w:t>Формат</w:t>
            </w:r>
          </w:p>
        </w:tc>
      </w:tr>
      <w:tr w:rsidR="000D7ED1" w:rsidRPr="00545F6D" w14:paraId="0F2CE568"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B776BC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F6E8D3B"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А4</w:t>
            </w:r>
          </w:p>
        </w:tc>
      </w:tr>
      <w:tr w:rsidR="000D7ED1" w:rsidRPr="00E47CFE" w14:paraId="426621CA"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869798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6748F2"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545F6D">
              <w:rPr>
                <w:sz w:val="24"/>
                <w:szCs w:val="24"/>
                <w:lang w:val="en-US"/>
              </w:rPr>
              <w:t xml:space="preserve">Times New Roman, </w:t>
            </w:r>
            <w:r w:rsidRPr="00545F6D">
              <w:rPr>
                <w:sz w:val="24"/>
                <w:szCs w:val="24"/>
              </w:rPr>
              <w:t>размер</w:t>
            </w:r>
            <w:r w:rsidRPr="00545F6D">
              <w:rPr>
                <w:sz w:val="24"/>
                <w:szCs w:val="24"/>
                <w:lang w:val="en-US"/>
              </w:rPr>
              <w:t xml:space="preserve"> (</w:t>
            </w:r>
            <w:r w:rsidRPr="00545F6D">
              <w:rPr>
                <w:sz w:val="24"/>
                <w:szCs w:val="24"/>
              </w:rPr>
              <w:t>кегль</w:t>
            </w:r>
            <w:r w:rsidRPr="00545F6D">
              <w:rPr>
                <w:sz w:val="24"/>
                <w:szCs w:val="24"/>
                <w:lang w:val="en-US"/>
              </w:rPr>
              <w:t>) 14</w:t>
            </w:r>
          </w:p>
        </w:tc>
      </w:tr>
      <w:tr w:rsidR="000D7ED1" w:rsidRPr="00545F6D" w14:paraId="63A7FF0A"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B0CD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59942E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1,5</w:t>
            </w:r>
          </w:p>
        </w:tc>
      </w:tr>
      <w:tr w:rsidR="000D7ED1" w:rsidRPr="00545F6D" w14:paraId="02D95DF5"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EF01726"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BB4D197"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3/1,5/2/2</w:t>
            </w:r>
          </w:p>
        </w:tc>
      </w:tr>
      <w:tr w:rsidR="000D7ED1" w:rsidRPr="00545F6D" w14:paraId="6064AEB8"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7F63A25"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C219BD8"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lang w:val="en-US"/>
              </w:rPr>
              <w:t xml:space="preserve">Times New Roman, </w:t>
            </w:r>
            <w:r w:rsidRPr="00545F6D">
              <w:rPr>
                <w:sz w:val="24"/>
                <w:szCs w:val="24"/>
              </w:rPr>
              <w:t>размер 10</w:t>
            </w:r>
          </w:p>
        </w:tc>
      </w:tr>
      <w:tr w:rsidR="000D7ED1" w:rsidRPr="00545F6D" w14:paraId="3109CCB1"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18FAF6C" w14:textId="77777777" w:rsidR="000D7ED1" w:rsidRPr="00545F6D"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545F6D">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0498F43" w14:textId="77777777" w:rsidR="000D7ED1" w:rsidRPr="00545F6D"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5FFE637D" w14:textId="77777777" w:rsidR="000D7ED1" w:rsidRPr="00545F6D" w:rsidRDefault="000D7ED1" w:rsidP="00963FDD">
      <w:pPr>
        <w:spacing w:after="0" w:line="360" w:lineRule="auto"/>
        <w:jc w:val="both"/>
        <w:rPr>
          <w:rFonts w:ascii="Times New Roman" w:hAnsi="Times New Roman" w:cs="Times New Roman"/>
          <w:sz w:val="24"/>
          <w:szCs w:val="24"/>
        </w:rPr>
      </w:pPr>
    </w:p>
    <w:p w14:paraId="3D3B8D4C"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lastRenderedPageBreak/>
        <w:t>Для подготовки презентации рекомендуется использование программы</w:t>
      </w:r>
      <w:r w:rsidRPr="00545F6D">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презентация не должна быть меньше 10 слайдов; </w:t>
      </w:r>
    </w:p>
    <w:p w14:paraId="54D55BB0"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14:textId="77777777" w:rsidR="000D7ED1" w:rsidRPr="00545F6D" w:rsidRDefault="000D7ED1" w:rsidP="00963FDD">
      <w:pPr>
        <w:pStyle w:val="af1"/>
        <w:spacing w:line="360" w:lineRule="auto"/>
        <w:jc w:val="both"/>
        <w:rPr>
          <w:rFonts w:ascii="Times New Roman" w:hAnsi="Times New Roman" w:cs="Times New Roman"/>
          <w:sz w:val="24"/>
          <w:szCs w:val="24"/>
        </w:rPr>
      </w:pPr>
      <w:r w:rsidRPr="00545F6D">
        <w:rPr>
          <w:rFonts w:ascii="Times New Roman" w:hAnsi="Times New Roman" w:cs="Times New Roman"/>
          <w:sz w:val="24"/>
          <w:szCs w:val="24"/>
        </w:rPr>
        <w:t>• последними слайдами презентации должны быть глоссарий и список литературы.</w:t>
      </w:r>
    </w:p>
    <w:p w14:paraId="3AF5E394" w14:textId="77777777" w:rsidR="000D7ED1" w:rsidRPr="00545F6D" w:rsidRDefault="000D7ED1" w:rsidP="00963FDD">
      <w:pPr>
        <w:pStyle w:val="af1"/>
        <w:spacing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545F6D">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14:textId="77777777" w:rsidR="000D7ED1" w:rsidRPr="00545F6D" w:rsidRDefault="000D7ED1" w:rsidP="00963FDD">
      <w:pPr>
        <w:spacing w:after="0" w:line="360" w:lineRule="auto"/>
        <w:jc w:val="center"/>
        <w:rPr>
          <w:rFonts w:ascii="Times New Roman" w:hAnsi="Times New Roman" w:cs="Times New Roman"/>
          <w:sz w:val="24"/>
          <w:szCs w:val="24"/>
        </w:rPr>
      </w:pPr>
      <w:r w:rsidRPr="00545F6D">
        <w:rPr>
          <w:rFonts w:ascii="Times New Roman" w:hAnsi="Times New Roman" w:cs="Times New Roman"/>
          <w:i/>
          <w:sz w:val="24"/>
          <w:szCs w:val="24"/>
        </w:rPr>
        <w:t>Методические рекомендации по написанию эссе</w:t>
      </w:r>
      <w:r w:rsidRPr="00545F6D">
        <w:rPr>
          <w:rFonts w:ascii="Times New Roman" w:hAnsi="Times New Roman" w:cs="Times New Roman"/>
          <w:sz w:val="24"/>
          <w:szCs w:val="24"/>
        </w:rPr>
        <w:t xml:space="preserve">. </w:t>
      </w:r>
    </w:p>
    <w:p w14:paraId="5C3CFE95" w14:textId="77777777" w:rsidR="000D7ED1" w:rsidRPr="00545F6D" w:rsidRDefault="000D7ED1" w:rsidP="00963FDD">
      <w:pPr>
        <w:spacing w:after="0" w:line="360" w:lineRule="auto"/>
        <w:ind w:firstLine="708"/>
        <w:jc w:val="both"/>
        <w:rPr>
          <w:rFonts w:ascii="Times New Roman" w:hAnsi="Times New Roman" w:cs="Times New Roman"/>
          <w:sz w:val="24"/>
          <w:szCs w:val="24"/>
        </w:rPr>
      </w:pPr>
      <w:r w:rsidRPr="00545F6D">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14:textId="77777777" w:rsidR="000D7ED1" w:rsidRPr="00545F6D" w:rsidRDefault="000D7ED1" w:rsidP="00963FD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45F6D">
        <w:rPr>
          <w:rFonts w:ascii="Times New Roman" w:hAnsi="Times New Roman" w:cs="Times New Roman"/>
          <w:sz w:val="24"/>
          <w:szCs w:val="24"/>
          <w:lang w:val="en-US"/>
        </w:rPr>
        <w:t>Times</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New</w:t>
      </w:r>
      <w:r w:rsidRPr="00545F6D">
        <w:rPr>
          <w:rFonts w:ascii="Times New Roman" w:hAnsi="Times New Roman" w:cs="Times New Roman"/>
          <w:sz w:val="24"/>
          <w:szCs w:val="24"/>
        </w:rPr>
        <w:t xml:space="preserve"> </w:t>
      </w:r>
      <w:r w:rsidRPr="00545F6D">
        <w:rPr>
          <w:rFonts w:ascii="Times New Roman" w:hAnsi="Times New Roman" w:cs="Times New Roman"/>
          <w:sz w:val="24"/>
          <w:szCs w:val="24"/>
          <w:lang w:val="en-US"/>
        </w:rPr>
        <w:t>Roman</w:t>
      </w:r>
      <w:r w:rsidRPr="00545F6D">
        <w:rPr>
          <w:rFonts w:ascii="Times New Roman" w:hAnsi="Times New Roman" w:cs="Times New Roman"/>
          <w:sz w:val="24"/>
          <w:szCs w:val="24"/>
        </w:rPr>
        <w:t>, шрифт 14, интервал 1,5).</w:t>
      </w:r>
    </w:p>
    <w:p w14:paraId="2458CB0B" w14:textId="77777777" w:rsidR="00C95451" w:rsidRPr="00545F6D" w:rsidRDefault="00C95451" w:rsidP="00963FDD">
      <w:pPr>
        <w:spacing w:after="0" w:line="360" w:lineRule="auto"/>
        <w:jc w:val="center"/>
        <w:rPr>
          <w:rFonts w:ascii="Times New Roman" w:hAnsi="Times New Roman" w:cs="Times New Roman"/>
          <w:sz w:val="24"/>
          <w:szCs w:val="24"/>
        </w:rPr>
      </w:pPr>
    </w:p>
    <w:p w14:paraId="7D723996" w14:textId="77777777" w:rsidR="000D7ED1" w:rsidRPr="00545F6D" w:rsidRDefault="000D7ED1"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22183278" w14:textId="77777777" w:rsidR="000D7ED1" w:rsidRPr="00545F6D" w:rsidRDefault="00963FDD" w:rsidP="00963FDD">
      <w:pPr>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lastRenderedPageBreak/>
        <w:t xml:space="preserve">для студентов </w:t>
      </w:r>
      <w:r w:rsidR="000D7ED1" w:rsidRPr="00545F6D">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71"/>
      </w:tblGrid>
      <w:tr w:rsidR="00966A13" w:rsidRPr="00545F6D" w14:paraId="5F924228" w14:textId="77777777" w:rsidTr="00966A13">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4EC8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w:t>
            </w:r>
          </w:p>
          <w:p w14:paraId="7603B7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07A6D19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2FDBF"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Трудо-емкость</w:t>
            </w:r>
          </w:p>
          <w:p w14:paraId="448D6034"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СРС,</w:t>
            </w:r>
          </w:p>
          <w:p w14:paraId="7EB0803B"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434535D"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Виды самостоятельной работы студентов</w:t>
            </w:r>
          </w:p>
          <w:p w14:paraId="766F0168" w14:textId="77777777" w:rsidR="00966A13" w:rsidRPr="00545F6D" w:rsidRDefault="00966A13" w:rsidP="00966A13">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B95DED5"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 xml:space="preserve">Часы </w:t>
            </w:r>
          </w:p>
        </w:tc>
      </w:tr>
      <w:tr w:rsidR="00966A13" w:rsidRPr="00545F6D" w14:paraId="55A2E838" w14:textId="77777777" w:rsidTr="00966A13">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00DBE4"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010067C3"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96495" w14:textId="77777777" w:rsidR="00966A13" w:rsidRPr="00545F6D" w:rsidRDefault="00966A13" w:rsidP="00966A13">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B45936" w14:textId="77777777" w:rsidR="00966A13" w:rsidRPr="00545F6D" w:rsidRDefault="00966A13" w:rsidP="00966A13">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7BCF2A9E" w14:textId="77777777" w:rsidR="00966A13" w:rsidRPr="00545F6D" w:rsidRDefault="00966A13" w:rsidP="00966A13">
            <w:pPr>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для студентов заочной формы обучения</w:t>
            </w:r>
          </w:p>
        </w:tc>
      </w:tr>
      <w:tr w:rsidR="00622131" w:rsidRPr="00545F6D" w14:paraId="36557DE2" w14:textId="77777777" w:rsidTr="00966A13">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65B39577"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3579F05D"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Физическая культура в профессиональной подготовке студентов</w:t>
            </w:r>
          </w:p>
          <w:p w14:paraId="2206FC79"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01107BE3"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6D635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F89036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38D5BA1" w14:textId="77777777" w:rsidTr="00966A13">
        <w:trPr>
          <w:cantSplit/>
          <w:trHeight w:val="142"/>
        </w:trPr>
        <w:tc>
          <w:tcPr>
            <w:tcW w:w="568" w:type="dxa"/>
            <w:vMerge/>
            <w:tcBorders>
              <w:left w:val="single" w:sz="4" w:space="0" w:color="auto"/>
              <w:right w:val="single" w:sz="4" w:space="0" w:color="auto"/>
            </w:tcBorders>
            <w:vAlign w:val="center"/>
            <w:hideMark/>
          </w:tcPr>
          <w:p w14:paraId="08CB28A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4E3A1E6"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BC6F1D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86D3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1C1D175"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671A612B" w14:textId="77777777" w:rsidTr="00966A13">
        <w:trPr>
          <w:cantSplit/>
          <w:trHeight w:val="222"/>
        </w:trPr>
        <w:tc>
          <w:tcPr>
            <w:tcW w:w="568" w:type="dxa"/>
            <w:vMerge/>
            <w:tcBorders>
              <w:left w:val="single" w:sz="4" w:space="0" w:color="auto"/>
              <w:right w:val="single" w:sz="4" w:space="0" w:color="auto"/>
            </w:tcBorders>
            <w:vAlign w:val="center"/>
            <w:hideMark/>
          </w:tcPr>
          <w:p w14:paraId="41011F6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FA709"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057E99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A8760E"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4C5E62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27DDE012" w14:textId="77777777" w:rsidTr="00966A13">
        <w:trPr>
          <w:cantSplit/>
          <w:trHeight w:val="270"/>
        </w:trPr>
        <w:tc>
          <w:tcPr>
            <w:tcW w:w="568" w:type="dxa"/>
            <w:vMerge/>
            <w:tcBorders>
              <w:left w:val="single" w:sz="4" w:space="0" w:color="auto"/>
              <w:right w:val="single" w:sz="4" w:space="0" w:color="auto"/>
            </w:tcBorders>
            <w:vAlign w:val="center"/>
            <w:hideMark/>
          </w:tcPr>
          <w:p w14:paraId="7A0E9F1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DFA017C"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B17BA8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5AB32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974278"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r>
      <w:tr w:rsidR="00622131" w:rsidRPr="00545F6D" w14:paraId="1A3FD008" w14:textId="77777777" w:rsidTr="00966A13">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05E9CA4A"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50231C0"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703B8DC8"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B156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1F3047D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077D518A" w14:textId="77777777" w:rsidTr="00966A13">
        <w:trPr>
          <w:cantSplit/>
          <w:trHeight w:val="116"/>
        </w:trPr>
        <w:tc>
          <w:tcPr>
            <w:tcW w:w="568" w:type="dxa"/>
            <w:vMerge/>
            <w:tcBorders>
              <w:left w:val="single" w:sz="4" w:space="0" w:color="auto"/>
              <w:right w:val="single" w:sz="4" w:space="0" w:color="auto"/>
            </w:tcBorders>
            <w:vAlign w:val="center"/>
            <w:hideMark/>
          </w:tcPr>
          <w:p w14:paraId="1D1C71B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44274A"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CA43499"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2AEF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A7E39D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E647053" w14:textId="77777777" w:rsidTr="00966A13">
        <w:trPr>
          <w:cantSplit/>
          <w:trHeight w:val="106"/>
        </w:trPr>
        <w:tc>
          <w:tcPr>
            <w:tcW w:w="568" w:type="dxa"/>
            <w:vMerge/>
            <w:tcBorders>
              <w:left w:val="single" w:sz="4" w:space="0" w:color="auto"/>
              <w:right w:val="single" w:sz="4" w:space="0" w:color="auto"/>
            </w:tcBorders>
            <w:vAlign w:val="center"/>
            <w:hideMark/>
          </w:tcPr>
          <w:p w14:paraId="6DADC53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E74B883"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ED73D1A"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4FDB2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C9800D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F295BB6" w14:textId="77777777" w:rsidTr="00966A13">
        <w:trPr>
          <w:cantSplit/>
          <w:trHeight w:val="393"/>
        </w:trPr>
        <w:tc>
          <w:tcPr>
            <w:tcW w:w="568" w:type="dxa"/>
            <w:vMerge/>
            <w:tcBorders>
              <w:left w:val="single" w:sz="4" w:space="0" w:color="auto"/>
              <w:right w:val="single" w:sz="4" w:space="0" w:color="auto"/>
            </w:tcBorders>
            <w:vAlign w:val="center"/>
            <w:hideMark/>
          </w:tcPr>
          <w:p w14:paraId="2E35F98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B317B8" w14:textId="77777777" w:rsidR="00622131" w:rsidRPr="00545F6D" w:rsidRDefault="00622131" w:rsidP="00622131">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CA1DFF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9AC58"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78F58CD9"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00750EE2" w14:textId="77777777" w:rsidTr="00966A13">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B0511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372503C7"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sz w:val="24"/>
                <w:szCs w:val="24"/>
              </w:rPr>
              <w:t xml:space="preserve"> О</w:t>
            </w:r>
            <w:r w:rsidRPr="00545F6D">
              <w:rPr>
                <w:rFonts w:ascii="Times New Roman" w:hAnsi="Times New Roman" w:cs="Times New Roman"/>
                <w:bCs/>
                <w:color w:val="000000"/>
                <w:sz w:val="24"/>
                <w:szCs w:val="24"/>
              </w:rPr>
              <w:t xml:space="preserve">сновы здорового образа жизни студента. Физическая   культура в обеспечении здоровья </w:t>
            </w:r>
          </w:p>
          <w:p w14:paraId="220ECA54" w14:textId="77777777" w:rsidR="00622131" w:rsidRPr="00545F6D" w:rsidRDefault="00622131" w:rsidP="00622131">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74B49C"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9213"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8DAEB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F9F816E" w14:textId="77777777" w:rsidTr="00966A13">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C8AA8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E41C56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3E9150"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9958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2CAF82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4381CA9C" w14:textId="77777777" w:rsidTr="00966A13">
        <w:trPr>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543E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777A16BB"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C6F7C6"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1C39E0"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AE52322"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45F665D3" w14:textId="77777777" w:rsidTr="00966A13">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4694D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FC9EC7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80F5E1"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AD7A"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DBCFB03"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7B5314EB" w14:textId="77777777" w:rsidTr="00966A13">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18AD3149"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c>
          <w:tcPr>
            <w:tcW w:w="4021" w:type="dxa"/>
            <w:vMerge w:val="restart"/>
            <w:tcBorders>
              <w:top w:val="single" w:sz="4" w:space="0" w:color="auto"/>
              <w:left w:val="single" w:sz="4" w:space="0" w:color="auto"/>
              <w:right w:val="single" w:sz="4" w:space="0" w:color="auto"/>
            </w:tcBorders>
          </w:tcPr>
          <w:p w14:paraId="47488AFF"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45092B6F"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right w:val="single" w:sz="4" w:space="0" w:color="auto"/>
            </w:tcBorders>
            <w:vAlign w:val="center"/>
          </w:tcPr>
          <w:p w14:paraId="0BD41027"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17C5EF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3E2D13" w14:textId="77777777" w:rsidTr="00966A13">
        <w:trPr>
          <w:cantSplit/>
          <w:trHeight w:val="151"/>
        </w:trPr>
        <w:tc>
          <w:tcPr>
            <w:tcW w:w="568" w:type="dxa"/>
            <w:vMerge/>
            <w:tcBorders>
              <w:left w:val="single" w:sz="4" w:space="0" w:color="auto"/>
              <w:right w:val="single" w:sz="4" w:space="0" w:color="auto"/>
            </w:tcBorders>
            <w:vAlign w:val="center"/>
            <w:hideMark/>
          </w:tcPr>
          <w:p w14:paraId="3D56859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B50B6D2"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2826783"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C9E287"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F04625B"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6F935BC" w14:textId="77777777" w:rsidTr="00966A13">
        <w:trPr>
          <w:cantSplit/>
          <w:trHeight w:val="151"/>
        </w:trPr>
        <w:tc>
          <w:tcPr>
            <w:tcW w:w="568" w:type="dxa"/>
            <w:vMerge/>
            <w:tcBorders>
              <w:left w:val="single" w:sz="4" w:space="0" w:color="auto"/>
              <w:right w:val="single" w:sz="4" w:space="0" w:color="auto"/>
            </w:tcBorders>
            <w:vAlign w:val="center"/>
            <w:hideMark/>
          </w:tcPr>
          <w:p w14:paraId="7A542105"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883A4F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3D5C842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469FA4"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2D671764"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A06ABEC" w14:textId="77777777" w:rsidTr="00966A13">
        <w:trPr>
          <w:cantSplit/>
          <w:trHeight w:val="136"/>
        </w:trPr>
        <w:tc>
          <w:tcPr>
            <w:tcW w:w="568" w:type="dxa"/>
            <w:vMerge/>
            <w:tcBorders>
              <w:left w:val="single" w:sz="4" w:space="0" w:color="auto"/>
              <w:right w:val="single" w:sz="4" w:space="0" w:color="auto"/>
            </w:tcBorders>
            <w:vAlign w:val="center"/>
            <w:hideMark/>
          </w:tcPr>
          <w:p w14:paraId="018F686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5A521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B14E5CF"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11CED"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7F8B0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1FE2AFF1" w14:textId="77777777" w:rsidTr="00966A13">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FE3EAD"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c>
          <w:tcPr>
            <w:tcW w:w="4021" w:type="dxa"/>
            <w:vMerge w:val="restart"/>
            <w:tcBorders>
              <w:top w:val="single" w:sz="4" w:space="0" w:color="auto"/>
              <w:left w:val="single" w:sz="4" w:space="0" w:color="auto"/>
              <w:bottom w:val="single" w:sz="4" w:space="0" w:color="auto"/>
              <w:right w:val="single" w:sz="4" w:space="0" w:color="auto"/>
            </w:tcBorders>
          </w:tcPr>
          <w:p w14:paraId="10B72055" w14:textId="77777777" w:rsidR="00622131" w:rsidRPr="00545F6D" w:rsidRDefault="00622131"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545F6D">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601A2B" w14:textId="77777777" w:rsidR="00622131" w:rsidRPr="00545F6D" w:rsidRDefault="00622131"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D8D3C9"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41C300"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675EFB63" w14:textId="77777777" w:rsidTr="00966A13">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847B5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37C29FF"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63E55E"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316C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06E6D2C"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622131" w:rsidRPr="00545F6D" w14:paraId="35D2E709" w14:textId="77777777" w:rsidTr="00966A13">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1DEECF7"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20359E11"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DBFF4"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B9BBF1"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86C179F"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622131" w:rsidRPr="00545F6D" w14:paraId="336A0A4B" w14:textId="77777777" w:rsidTr="00966A13">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F6078D"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78CB0C5" w14:textId="77777777" w:rsidR="00622131" w:rsidRPr="00545F6D" w:rsidRDefault="00622131" w:rsidP="00622131">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65BD8" w14:textId="77777777" w:rsidR="00622131" w:rsidRPr="00545F6D" w:rsidRDefault="00622131"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DE44FC" w14:textId="77777777" w:rsidR="00622131" w:rsidRPr="00545F6D" w:rsidRDefault="00622131"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A095761" w14:textId="77777777" w:rsidR="00622131" w:rsidRPr="00545F6D" w:rsidRDefault="00622131"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1E377161" w14:textId="77777777" w:rsidTr="00423A53">
        <w:trPr>
          <w:trHeight w:val="271"/>
        </w:trPr>
        <w:tc>
          <w:tcPr>
            <w:tcW w:w="568" w:type="dxa"/>
            <w:vMerge w:val="restart"/>
            <w:tcBorders>
              <w:top w:val="single" w:sz="4" w:space="0" w:color="auto"/>
              <w:left w:val="single" w:sz="4" w:space="0" w:color="auto"/>
              <w:right w:val="single" w:sz="4" w:space="0" w:color="auto"/>
            </w:tcBorders>
            <w:vAlign w:val="center"/>
            <w:hideMark/>
          </w:tcPr>
          <w:p w14:paraId="0619A1DC"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w:t>
            </w:r>
          </w:p>
        </w:tc>
        <w:tc>
          <w:tcPr>
            <w:tcW w:w="4021" w:type="dxa"/>
            <w:vMerge w:val="restart"/>
            <w:tcBorders>
              <w:top w:val="single" w:sz="4" w:space="0" w:color="auto"/>
              <w:left w:val="single" w:sz="4" w:space="0" w:color="auto"/>
              <w:right w:val="single" w:sz="4" w:space="0" w:color="auto"/>
            </w:tcBorders>
          </w:tcPr>
          <w:p w14:paraId="20633AC2" w14:textId="77777777" w:rsidR="00F81B0F" w:rsidRPr="00545F6D" w:rsidRDefault="00F81B0F" w:rsidP="00622131">
            <w:pPr>
              <w:spacing w:after="0"/>
              <w:jc w:val="both"/>
              <w:rPr>
                <w:rFonts w:ascii="Times New Roman" w:hAnsi="Times New Roman" w:cs="Times New Roman"/>
                <w:sz w:val="24"/>
                <w:szCs w:val="24"/>
              </w:rPr>
            </w:pPr>
            <w:r w:rsidRPr="00545F6D">
              <w:rPr>
                <w:rFonts w:ascii="Times New Roman" w:hAnsi="Times New Roman" w:cs="Times New Roman"/>
                <w:bCs/>
                <w:color w:val="000000"/>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D1E30B" w14:textId="77777777" w:rsidR="00F81B0F" w:rsidRPr="00545F6D" w:rsidRDefault="00F81B0F" w:rsidP="00622131">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FFEA2D"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BC7774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1DA526F1" w14:textId="77777777" w:rsidTr="00423A53">
        <w:trPr>
          <w:trHeight w:val="271"/>
        </w:trPr>
        <w:tc>
          <w:tcPr>
            <w:tcW w:w="568" w:type="dxa"/>
            <w:vMerge/>
            <w:tcBorders>
              <w:left w:val="single" w:sz="4" w:space="0" w:color="auto"/>
              <w:right w:val="single" w:sz="4" w:space="0" w:color="auto"/>
            </w:tcBorders>
            <w:vAlign w:val="center"/>
            <w:hideMark/>
          </w:tcPr>
          <w:p w14:paraId="50054B8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62EC00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A8A75EE"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291E"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EC52EE6"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w:t>
            </w:r>
          </w:p>
        </w:tc>
      </w:tr>
      <w:tr w:rsidR="00F81B0F" w:rsidRPr="00545F6D" w14:paraId="638BD222" w14:textId="77777777" w:rsidTr="00423A53">
        <w:trPr>
          <w:trHeight w:val="271"/>
        </w:trPr>
        <w:tc>
          <w:tcPr>
            <w:tcW w:w="568" w:type="dxa"/>
            <w:vMerge/>
            <w:tcBorders>
              <w:left w:val="single" w:sz="4" w:space="0" w:color="auto"/>
              <w:right w:val="single" w:sz="4" w:space="0" w:color="auto"/>
            </w:tcBorders>
            <w:vAlign w:val="center"/>
            <w:hideMark/>
          </w:tcPr>
          <w:p w14:paraId="63D3A8EA"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4A04102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8EC2DF1"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AB2981"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3C64011F"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F81B0F" w:rsidRPr="00545F6D" w14:paraId="271091FC" w14:textId="77777777" w:rsidTr="00423A53">
        <w:trPr>
          <w:trHeight w:val="126"/>
        </w:trPr>
        <w:tc>
          <w:tcPr>
            <w:tcW w:w="568" w:type="dxa"/>
            <w:vMerge/>
            <w:tcBorders>
              <w:left w:val="single" w:sz="4" w:space="0" w:color="auto"/>
              <w:right w:val="single" w:sz="4" w:space="0" w:color="auto"/>
            </w:tcBorders>
            <w:vAlign w:val="center"/>
            <w:hideMark/>
          </w:tcPr>
          <w:p w14:paraId="0609545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EF48BD5"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6A52D2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C191D9"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sidRPr="00545F6D">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2050EAB"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w:t>
            </w:r>
          </w:p>
        </w:tc>
      </w:tr>
      <w:tr w:rsidR="00F81B0F" w:rsidRPr="00545F6D" w14:paraId="3F673B84" w14:textId="77777777" w:rsidTr="00423A53">
        <w:trPr>
          <w:trHeight w:val="135"/>
        </w:trPr>
        <w:tc>
          <w:tcPr>
            <w:tcW w:w="568" w:type="dxa"/>
            <w:vMerge/>
            <w:tcBorders>
              <w:left w:val="single" w:sz="4" w:space="0" w:color="auto"/>
              <w:bottom w:val="single" w:sz="4" w:space="0" w:color="auto"/>
              <w:right w:val="single" w:sz="4" w:space="0" w:color="auto"/>
            </w:tcBorders>
            <w:vAlign w:val="center"/>
          </w:tcPr>
          <w:p w14:paraId="41BD3E8C"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14155E13"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2C6B0E2" w14:textId="77777777" w:rsidR="00F81B0F" w:rsidRPr="00545F6D" w:rsidRDefault="00F81B0F" w:rsidP="00622131">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6B7C877F" w14:textId="77777777" w:rsidR="00F81B0F" w:rsidRPr="00545F6D" w:rsidRDefault="00F81B0F" w:rsidP="0062213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2366F239" w14:textId="77777777" w:rsidR="00F81B0F" w:rsidRPr="00545F6D" w:rsidRDefault="00F81B0F" w:rsidP="006221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76630361" w14:textId="77777777" w:rsidR="00C563C0" w:rsidRPr="00C563C0" w:rsidRDefault="00C563C0" w:rsidP="00963FDD">
      <w:pPr>
        <w:pStyle w:val="26"/>
        <w:shd w:val="clear" w:color="auto" w:fill="auto"/>
        <w:spacing w:before="0" w:after="0" w:line="360" w:lineRule="auto"/>
        <w:ind w:firstLine="708"/>
        <w:jc w:val="both"/>
        <w:rPr>
          <w:rFonts w:eastAsia="Calibri"/>
          <w:b w:val="0"/>
          <w:sz w:val="24"/>
          <w:szCs w:val="24"/>
          <w:lang w:eastAsia="ru-RU"/>
        </w:rPr>
      </w:pPr>
      <w:r w:rsidRPr="00C563C0">
        <w:rPr>
          <w:rFonts w:eastAsia="Calibri"/>
          <w:b w:val="0"/>
          <w:sz w:val="24"/>
          <w:szCs w:val="24"/>
          <w:lang w:eastAsia="ru-RU"/>
        </w:rPr>
        <w:t>Для инвалидов и лиц с ограниченными возможностями здоровья устанавливается особый порядок освоения дисциплины с учетом их состояния здоровья.</w:t>
      </w:r>
      <w:r w:rsidR="000D7ED1" w:rsidRPr="00C563C0">
        <w:rPr>
          <w:rFonts w:eastAsia="Calibri"/>
          <w:b w:val="0"/>
          <w:sz w:val="24"/>
          <w:szCs w:val="24"/>
          <w:lang w:eastAsia="ru-RU"/>
        </w:rPr>
        <w:t xml:space="preserve"> </w:t>
      </w:r>
    </w:p>
    <w:p w14:paraId="4F858491"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sidRPr="00545F6D">
        <w:rPr>
          <w:b w:val="0"/>
          <w:sz w:val="24"/>
          <w:szCs w:val="24"/>
        </w:rPr>
        <w:lastRenderedPageBreak/>
        <w:t>инвалидом или обучающимся с ограниченными возможностями здоровья.</w:t>
      </w:r>
    </w:p>
    <w:p w14:paraId="503B90E8" w14:textId="77777777" w:rsidR="000D7ED1" w:rsidRPr="00545F6D" w:rsidRDefault="000D7ED1" w:rsidP="00963FDD">
      <w:pPr>
        <w:pStyle w:val="26"/>
        <w:shd w:val="clear" w:color="auto" w:fill="auto"/>
        <w:spacing w:before="0" w:after="0" w:line="360" w:lineRule="auto"/>
        <w:ind w:firstLine="708"/>
        <w:jc w:val="both"/>
        <w:rPr>
          <w:b w:val="0"/>
          <w:sz w:val="24"/>
          <w:szCs w:val="24"/>
        </w:rPr>
      </w:pPr>
      <w:r w:rsidRPr="00545F6D">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545F6D" w14:paraId="2DBA17CB"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1832F325"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75A6844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102D1CE4" w14:textId="77777777" w:rsidR="000D7ED1" w:rsidRPr="00545F6D"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545F6D">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545F6D" w14:paraId="38797269"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72F8CB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в печатной форме увеличенным шрифтом, </w:t>
            </w:r>
          </w:p>
          <w:p w14:paraId="5636AE6F"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электронного документа,</w:t>
            </w:r>
          </w:p>
          <w:p w14:paraId="0ACEC3A0"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393388CC"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0913D261"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87A85AA"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в печатной форме,</w:t>
            </w:r>
          </w:p>
          <w:p w14:paraId="6F66ADF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 в форме электронного документа, </w:t>
            </w:r>
          </w:p>
          <w:p w14:paraId="512CA316" w14:textId="77777777" w:rsidR="000D7ED1" w:rsidRPr="00545F6D"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545F6D">
              <w:rPr>
                <w:rFonts w:ascii="Times New Roman" w:eastAsia="Times New Roman" w:hAnsi="Times New Roman" w:cs="Times New Roman"/>
                <w:sz w:val="24"/>
                <w:szCs w:val="24"/>
                <w:lang w:eastAsia="ru-RU"/>
              </w:rPr>
              <w:t>– в форме аудиофайла.</w:t>
            </w:r>
          </w:p>
        </w:tc>
      </w:tr>
    </w:tbl>
    <w:p w14:paraId="262703CF" w14:textId="77777777" w:rsidR="006D7D63" w:rsidRDefault="006D7D63" w:rsidP="00F81B0F">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41C9D1A0" w14:textId="77777777" w:rsidR="000D7ED1" w:rsidRPr="00545F6D" w:rsidRDefault="000D7ED1"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67BAE27" w14:textId="2C2307AB"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w:t>
      </w:r>
      <w:r w:rsidR="0062181A">
        <w:rPr>
          <w:rFonts w:ascii="Times New Roman" w:hAnsi="Times New Roman"/>
          <w:color w:val="000000" w:themeColor="text1"/>
          <w:sz w:val="24"/>
          <w:szCs w:val="24"/>
          <w:lang w:eastAsia="ru-RU"/>
        </w:rPr>
        <w:t>омпьютерной техники: операционной системы</w:t>
      </w:r>
      <w:r w:rsidRPr="009F6993">
        <w:rPr>
          <w:rFonts w:ascii="Times New Roman" w:hAnsi="Times New Roman"/>
          <w:color w:val="000000" w:themeColor="text1"/>
          <w:sz w:val="24"/>
          <w:szCs w:val="24"/>
          <w:lang w:eastAsia="ru-RU"/>
        </w:rPr>
        <w:t xml:space="preserve"> Windows XP, 7,0, 8.1; пакет</w:t>
      </w:r>
      <w:r w:rsidR="0062181A">
        <w:rPr>
          <w:rFonts w:ascii="Times New Roman" w:hAnsi="Times New Roman"/>
          <w:color w:val="000000" w:themeColor="text1"/>
          <w:sz w:val="24"/>
          <w:szCs w:val="24"/>
          <w:lang w:eastAsia="ru-RU"/>
        </w:rPr>
        <w:t>а</w:t>
      </w:r>
      <w:r w:rsidR="00CC47FF">
        <w:rPr>
          <w:rFonts w:ascii="Times New Roman" w:hAnsi="Times New Roman"/>
          <w:color w:val="000000" w:themeColor="text1"/>
          <w:sz w:val="24"/>
          <w:szCs w:val="24"/>
          <w:lang w:eastAsia="ru-RU"/>
        </w:rPr>
        <w:t xml:space="preserve"> программ Microsoft Office 2013,</w:t>
      </w:r>
      <w:r w:rsidRPr="009F6993">
        <w:rPr>
          <w:rFonts w:ascii="Times New Roman" w:hAnsi="Times New Roman"/>
          <w:color w:val="000000" w:themeColor="text1"/>
          <w:sz w:val="24"/>
          <w:szCs w:val="24"/>
          <w:lang w:eastAsia="ru-RU"/>
        </w:rPr>
        <w:t xml:space="preserve"> ан</w:t>
      </w:r>
      <w:r w:rsidR="00CC47FF">
        <w:rPr>
          <w:rFonts w:ascii="Times New Roman" w:hAnsi="Times New Roman"/>
          <w:color w:val="000000" w:themeColor="text1"/>
          <w:sz w:val="24"/>
          <w:szCs w:val="24"/>
          <w:lang w:eastAsia="ru-RU"/>
        </w:rPr>
        <w:t>тивирусного программного обеспечения</w:t>
      </w:r>
      <w:r w:rsidRPr="009F6993">
        <w:rPr>
          <w:rFonts w:ascii="Times New Roman" w:hAnsi="Times New Roman"/>
          <w:color w:val="000000" w:themeColor="text1"/>
          <w:sz w:val="24"/>
          <w:szCs w:val="24"/>
          <w:lang w:eastAsia="ru-RU"/>
        </w:rPr>
        <w:t xml:space="preserve"> eset ENDPOINT ANTIVIRUS</w:t>
      </w:r>
      <w:r w:rsidR="006F49EF">
        <w:rPr>
          <w:rFonts w:ascii="Times New Roman" w:hAnsi="Times New Roman"/>
          <w:color w:val="000000" w:themeColor="text1"/>
          <w:sz w:val="24"/>
          <w:szCs w:val="24"/>
          <w:lang w:eastAsia="ru-RU"/>
        </w:rPr>
        <w:t>.</w:t>
      </w:r>
    </w:p>
    <w:p w14:paraId="01D515DE"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14:textId="77777777" w:rsidR="00EA5F7B" w:rsidRPr="009F6993" w:rsidRDefault="00EA5F7B" w:rsidP="00EA5F7B">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14:textId="77777777" w:rsidR="00EA5F7B" w:rsidRPr="0062181A" w:rsidRDefault="00EA5F7B" w:rsidP="0062181A">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62181A">
        <w:rPr>
          <w:rFonts w:ascii="Times New Roman" w:eastAsia="Times New Roman" w:hAnsi="Times New Roman"/>
          <w:color w:val="000000" w:themeColor="text1"/>
          <w:sz w:val="24"/>
          <w:szCs w:val="24"/>
          <w:lang w:eastAsia="ru-RU"/>
        </w:rPr>
        <w:t>, в изучении учебных дисциплин.</w:t>
      </w:r>
    </w:p>
    <w:p w14:paraId="59002CA8" w14:textId="77777777" w:rsidR="00FC088D" w:rsidRPr="009F6993" w:rsidRDefault="00FC088D" w:rsidP="00FC088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6BDFD66" w14:textId="77777777" w:rsidR="00FC088D" w:rsidRPr="00EB484E" w:rsidRDefault="00FC088D" w:rsidP="00EB484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00EB484E">
        <w:rPr>
          <w:rFonts w:ascii="Times New Roman" w:eastAsia="Times New Roman" w:hAnsi="Times New Roman" w:cs="Times New Roman"/>
          <w:bCs/>
          <w:sz w:val="24"/>
          <w:szCs w:val="24"/>
        </w:rPr>
        <w:t>38</w:t>
      </w:r>
      <w:r w:rsidRPr="00EF34C9">
        <w:rPr>
          <w:rFonts w:ascii="Times New Roman" w:eastAsia="Times New Roman" w:hAnsi="Times New Roman" w:cs="Times New Roman"/>
          <w:bCs/>
          <w:sz w:val="24"/>
          <w:szCs w:val="24"/>
        </w:rPr>
        <w:t xml:space="preserve">.03.01 </w:t>
      </w:r>
      <w:r w:rsidRPr="00EF34C9">
        <w:rPr>
          <w:rFonts w:ascii="Times New Roman" w:hAnsi="Times New Roman" w:cs="Times New Roman"/>
          <w:sz w:val="24"/>
          <w:szCs w:val="24"/>
        </w:rPr>
        <w:t xml:space="preserve">- </w:t>
      </w:r>
      <w:r w:rsidR="00EB484E">
        <w:rPr>
          <w:rFonts w:ascii="Times New Roman" w:hAnsi="Times New Roman" w:cs="Times New Roman"/>
          <w:sz w:val="24"/>
          <w:szCs w:val="24"/>
        </w:rPr>
        <w:t>«Экономика</w:t>
      </w:r>
      <w:r w:rsidRPr="00EF34C9">
        <w:rPr>
          <w:rFonts w:ascii="Times New Roman" w:hAnsi="Times New Roman" w:cs="Times New Roman"/>
          <w:sz w:val="24"/>
          <w:szCs w:val="24"/>
        </w:rPr>
        <w:t xml:space="preserve">», в </w:t>
      </w:r>
      <w:r w:rsidRPr="00EF34C9">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EF34C9">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r w:rsidR="00EB484E">
        <w:rPr>
          <w:rFonts w:ascii="Times New Roman" w:hAnsi="Times New Roman" w:cs="Times New Roman"/>
          <w:sz w:val="24"/>
          <w:szCs w:val="24"/>
        </w:rPr>
        <w:t xml:space="preserve"> </w:t>
      </w:r>
      <w:r w:rsidRPr="00EF34C9">
        <w:rPr>
          <w:rFonts w:ascii="Times New Roman" w:hAnsi="Times New Roman" w:cs="Times New Roman"/>
          <w:sz w:val="24"/>
          <w:szCs w:val="24"/>
        </w:rPr>
        <w:t xml:space="preserve">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14:textId="77777777" w:rsidR="00FC088D"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Самостоятельная работа студентов заочной формы обучения по дисциплине может быть организована в читальном зале библиотеки</w:t>
      </w:r>
      <w:r w:rsidRPr="00EF34C9">
        <w:rPr>
          <w:rFonts w:ascii="Times New Roman" w:hAnsi="Times New Roman" w:cs="Times New Roman"/>
          <w:sz w:val="24"/>
          <w:szCs w:val="24"/>
        </w:rPr>
        <w:t xml:space="preserve"> с возможностью выхода в Интернет,</w:t>
      </w:r>
      <w:r w:rsidRPr="00EF34C9">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14:textId="77777777" w:rsidR="00EB484E" w:rsidRPr="00EF34C9" w:rsidRDefault="00EB484E" w:rsidP="00EB484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color w:val="000000"/>
          <w:sz w:val="24"/>
          <w:szCs w:val="24"/>
          <w:lang w:eastAsia="ru-RU" w:bidi="ru-RU"/>
        </w:rPr>
        <w:t xml:space="preserve">ультимедийным проектором </w:t>
      </w:r>
      <w:r>
        <w:rPr>
          <w:rFonts w:ascii="Times New Roman" w:eastAsia="Times New Roman" w:hAnsi="Times New Roman" w:cs="Times New Roman"/>
          <w:color w:val="000000"/>
          <w:sz w:val="24"/>
          <w:szCs w:val="24"/>
          <w:lang w:val="en-US" w:eastAsia="ru-RU" w:bidi="ru-RU"/>
        </w:rPr>
        <w:t>BenQ</w:t>
      </w:r>
      <w:r w:rsidR="009B729B">
        <w:rPr>
          <w:rFonts w:ascii="Times New Roman" w:eastAsia="Times New Roman" w:hAnsi="Times New Roman" w:cs="Times New Roman"/>
          <w:color w:val="000000"/>
          <w:sz w:val="24"/>
          <w:szCs w:val="24"/>
          <w:lang w:eastAsia="ru-RU" w:bidi="ru-RU"/>
        </w:rPr>
        <w:t>, экраном для проектора</w:t>
      </w:r>
      <w:r>
        <w:rPr>
          <w:rFonts w:ascii="Times New Roman" w:eastAsia="Times New Roman" w:hAnsi="Times New Roman" w:cs="Times New Roman"/>
          <w:color w:val="000000"/>
          <w:sz w:val="24"/>
          <w:szCs w:val="24"/>
          <w:lang w:eastAsia="ru-RU" w:bidi="ru-RU"/>
        </w:rPr>
        <w:t>)</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ограниченными возможностями здоровья.</w:t>
      </w:r>
    </w:p>
    <w:p w14:paraId="7B2E8319"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345C0761"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4993DC52" w14:textId="77777777" w:rsidR="00FC088D" w:rsidRPr="00EF34C9" w:rsidRDefault="00FC088D" w:rsidP="00FC088D">
      <w:pPr>
        <w:tabs>
          <w:tab w:val="left" w:pos="426"/>
        </w:tabs>
        <w:suppressAutoHyphens/>
        <w:spacing w:after="0" w:line="360" w:lineRule="auto"/>
        <w:ind w:firstLine="709"/>
        <w:jc w:val="both"/>
        <w:rPr>
          <w:rFonts w:ascii="Times New Roman" w:eastAsia="Calibri" w:hAnsi="Times New Roman" w:cs="Times New Roman"/>
          <w:sz w:val="24"/>
          <w:szCs w:val="24"/>
        </w:rPr>
      </w:pPr>
      <w:r w:rsidRPr="00EF34C9">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48780596" w14:textId="77777777" w:rsidR="00FC088D" w:rsidRPr="00EF34C9" w:rsidRDefault="00FC088D" w:rsidP="00FC088D">
      <w:pPr>
        <w:pStyle w:val="26"/>
        <w:shd w:val="clear" w:color="auto" w:fill="auto"/>
        <w:spacing w:before="0" w:after="0" w:line="360" w:lineRule="auto"/>
        <w:ind w:firstLine="709"/>
        <w:jc w:val="both"/>
        <w:rPr>
          <w:b w:val="0"/>
          <w:sz w:val="24"/>
          <w:szCs w:val="24"/>
        </w:rPr>
      </w:pPr>
      <w:r w:rsidRPr="00EF34C9">
        <w:rPr>
          <w:b w:val="0"/>
          <w:sz w:val="24"/>
          <w:szCs w:val="24"/>
        </w:rPr>
        <w:t xml:space="preserve">Для проведения компьютерного тестирования (для лиц с ограниченными </w:t>
      </w:r>
      <w:r w:rsidRPr="00EF34C9">
        <w:rPr>
          <w:b w:val="0"/>
          <w:sz w:val="24"/>
          <w:szCs w:val="24"/>
        </w:rPr>
        <w:lastRenderedPageBreak/>
        <w:t>возможностями здоровья) несколько занятий могут быть организованы в стационарном компьютерном классе ДВФ ВАВТ.</w:t>
      </w:r>
    </w:p>
    <w:p w14:paraId="3F7B367D" w14:textId="77777777" w:rsidR="00FC088D" w:rsidRPr="00EF34C9" w:rsidRDefault="00FC088D" w:rsidP="00FC088D">
      <w:pPr>
        <w:pStyle w:val="26"/>
        <w:shd w:val="clear" w:color="auto" w:fill="auto"/>
        <w:spacing w:before="0" w:after="0" w:line="360" w:lineRule="auto"/>
        <w:ind w:firstLine="709"/>
        <w:jc w:val="both"/>
        <w:rPr>
          <w:b w:val="0"/>
          <w:sz w:val="24"/>
          <w:szCs w:val="24"/>
        </w:rPr>
      </w:pPr>
    </w:p>
    <w:p w14:paraId="74E641EF" w14:textId="77777777" w:rsidR="00FC088D" w:rsidRPr="00EF34C9" w:rsidRDefault="00FC088D" w:rsidP="00FC088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9. БИБЛИОГРАФИЧЕСКИЙ СПИСОК</w:t>
      </w:r>
    </w:p>
    <w:p w14:paraId="407C5693" w14:textId="77777777" w:rsidR="00FC088D" w:rsidRPr="00EF34C9" w:rsidRDefault="00FC088D" w:rsidP="00FC088D">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7D121CD7" w14:textId="77777777" w:rsidR="00FC088D" w:rsidRPr="00EF34C9" w:rsidRDefault="00FC088D" w:rsidP="00FC088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3AE96356" w14:textId="77777777" w:rsidR="00FC088D" w:rsidRPr="00EF34C9" w:rsidRDefault="00FC088D" w:rsidP="00FC088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FC088D" w:rsidRPr="00EF34C9" w14:paraId="6A08ACCD" w14:textId="77777777" w:rsidTr="00C563C0">
        <w:trPr>
          <w:trHeight w:val="144"/>
        </w:trPr>
        <w:tc>
          <w:tcPr>
            <w:tcW w:w="10773" w:type="dxa"/>
          </w:tcPr>
          <w:p w14:paraId="26949E34"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9" w:history="1">
              <w:r w:rsidRPr="00EF34C9">
                <w:rPr>
                  <w:rStyle w:val="a4"/>
                  <w:rFonts w:ascii="Times New Roman" w:hAnsi="Times New Roman" w:cs="Times New Roman"/>
                  <w:sz w:val="24"/>
                  <w:szCs w:val="24"/>
                </w:rPr>
                <w:t>https://znanium.com/catalog/product/1070927</w:t>
              </w:r>
            </w:hyperlink>
          </w:p>
          <w:p w14:paraId="65E3AA49" w14:textId="39C02073" w:rsidR="00FC088D" w:rsidRPr="00EF34C9" w:rsidRDefault="00FC088D" w:rsidP="00552387">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0" w:history="1">
              <w:r w:rsidRPr="00EF34C9">
                <w:rPr>
                  <w:rStyle w:val="a4"/>
                  <w:rFonts w:ascii="Times New Roman" w:hAnsi="Times New Roman" w:cs="Times New Roman"/>
                  <w:sz w:val="24"/>
                  <w:szCs w:val="24"/>
                </w:rPr>
                <w:t>https://znanium.com/catalog/product/1020559</w:t>
              </w:r>
            </w:hyperlink>
          </w:p>
        </w:tc>
      </w:tr>
    </w:tbl>
    <w:p w14:paraId="69DA1F18" w14:textId="77777777" w:rsidR="00FC088D" w:rsidRPr="00EF34C9" w:rsidRDefault="00FC088D" w:rsidP="00FC088D">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FE7C7C3" w14:textId="77777777" w:rsidR="00FC088D" w:rsidRPr="00EF34C9" w:rsidRDefault="00FC088D" w:rsidP="00FC088D">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29E78132"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ЭЛЕКТРОННО-БИБЛИОТЕЧНОЙ СИСТЕМЫ (ЭБС)</w:t>
      </w:r>
    </w:p>
    <w:p w14:paraId="315430A9" w14:textId="77777777" w:rsidR="00FC088D" w:rsidRPr="00EF34C9" w:rsidRDefault="00FC088D" w:rsidP="00FC088D">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FC088D" w:rsidRPr="00EF34C9" w14:paraId="12C3E0DD" w14:textId="77777777" w:rsidTr="00C563C0">
        <w:trPr>
          <w:trHeight w:val="144"/>
        </w:trPr>
        <w:tc>
          <w:tcPr>
            <w:tcW w:w="10773" w:type="dxa"/>
            <w:vAlign w:val="center"/>
          </w:tcPr>
          <w:p w14:paraId="05DB808A" w14:textId="77777777" w:rsidR="00FC088D" w:rsidRPr="00EF34C9" w:rsidRDefault="00FC088D" w:rsidP="00C563C0">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1" w:history="1">
              <w:r w:rsidRPr="00EF34C9">
                <w:rPr>
                  <w:rStyle w:val="a4"/>
                  <w:rFonts w:ascii="Times New Roman" w:hAnsi="Times New Roman" w:cs="Times New Roman"/>
                  <w:sz w:val="24"/>
                  <w:szCs w:val="24"/>
                </w:rPr>
                <w:t>https://znanium.com/catalog/document?id=341538</w:t>
              </w:r>
            </w:hyperlink>
          </w:p>
          <w:p w14:paraId="50DEEA00" w14:textId="77777777" w:rsidR="00FC088D" w:rsidRPr="00EF34C9" w:rsidRDefault="00FC088D" w:rsidP="00C563C0">
            <w:pPr>
              <w:spacing w:line="360" w:lineRule="auto"/>
              <w:ind w:left="601" w:right="742"/>
              <w:jc w:val="both"/>
              <w:rPr>
                <w:rFonts w:ascii="Times New Roman" w:hAnsi="Times New Roman" w:cs="Times New Roman"/>
                <w:sz w:val="24"/>
                <w:szCs w:val="24"/>
              </w:rPr>
            </w:pPr>
          </w:p>
        </w:tc>
      </w:tr>
    </w:tbl>
    <w:p w14:paraId="7F96301C" w14:textId="77777777" w:rsidR="00FC088D" w:rsidRPr="00EF34C9" w:rsidRDefault="00FC088D" w:rsidP="00FC088D">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14:textId="77777777" w:rsidR="00F3058D" w:rsidRDefault="00F3058D" w:rsidP="00F3058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A26A7F4" w14:textId="77777777" w:rsidR="00D76A3C" w:rsidRPr="00552387" w:rsidRDefault="00D76A3C" w:rsidP="00552387">
      <w:pPr>
        <w:pStyle w:val="af2"/>
        <w:numPr>
          <w:ilvl w:val="0"/>
          <w:numId w:val="30"/>
        </w:numPr>
        <w:spacing w:line="360" w:lineRule="auto"/>
        <w:ind w:left="0" w:firstLine="0"/>
        <w:jc w:val="both"/>
      </w:pPr>
      <w:r w:rsidRPr="00552387">
        <w:t xml:space="preserve">Федеральная служба государственной статистики: </w:t>
      </w:r>
      <w:hyperlink r:id="rId12" w:history="1">
        <w:r w:rsidRPr="00552387">
          <w:rPr>
            <w:rStyle w:val="a4"/>
          </w:rPr>
          <w:t>https://rosstat.gov.ru</w:t>
        </w:r>
      </w:hyperlink>
    </w:p>
    <w:p w14:paraId="0805E1C8" w14:textId="77777777" w:rsidR="00D76A3C" w:rsidRPr="00552387" w:rsidRDefault="00D76A3C" w:rsidP="00552387">
      <w:pPr>
        <w:pStyle w:val="af2"/>
        <w:spacing w:line="360" w:lineRule="auto"/>
        <w:ind w:left="0"/>
        <w:jc w:val="both"/>
      </w:pPr>
      <w:r w:rsidRPr="00552387">
        <w:t xml:space="preserve">- основные статистические данные: </w:t>
      </w:r>
      <w:hyperlink r:id="rId13" w:history="1">
        <w:r w:rsidRPr="00552387">
          <w:rPr>
            <w:rStyle w:val="a4"/>
          </w:rPr>
          <w:t>https://rosstat.gov.ru/statistic</w:t>
        </w:r>
      </w:hyperlink>
      <w:r w:rsidRPr="00552387">
        <w:t>;</w:t>
      </w:r>
    </w:p>
    <w:p w14:paraId="64B37A97" w14:textId="77777777" w:rsidR="00D76A3C" w:rsidRPr="00552387" w:rsidRDefault="00D76A3C" w:rsidP="00552387">
      <w:pPr>
        <w:pStyle w:val="af2"/>
        <w:spacing w:line="360" w:lineRule="auto"/>
        <w:ind w:left="0"/>
        <w:jc w:val="both"/>
      </w:pPr>
      <w:r w:rsidRPr="00552387">
        <w:t>- публикации (сборники): https://rosstat.gov.ru/publications-plans</w:t>
      </w:r>
    </w:p>
    <w:p w14:paraId="5472D0E4" w14:textId="77777777" w:rsidR="00D76A3C" w:rsidRPr="00552387" w:rsidRDefault="00D76A3C" w:rsidP="00552387">
      <w:pPr>
        <w:pStyle w:val="af2"/>
        <w:numPr>
          <w:ilvl w:val="0"/>
          <w:numId w:val="30"/>
        </w:numPr>
        <w:spacing w:line="360" w:lineRule="auto"/>
        <w:ind w:left="0" w:firstLine="0"/>
        <w:jc w:val="both"/>
      </w:pPr>
      <w:r w:rsidRPr="00552387">
        <w:t xml:space="preserve">Территориальный орган Федеральной службы государственной статистики по Камчатскому краю </w:t>
      </w:r>
      <w:hyperlink r:id="rId14" w:history="1">
        <w:r w:rsidRPr="00552387">
          <w:rPr>
            <w:rStyle w:val="a4"/>
          </w:rPr>
          <w:t>https://kamstat.gks.ru/official_publications</w:t>
        </w:r>
      </w:hyperlink>
      <w:r w:rsidRPr="00552387">
        <w:t xml:space="preserve"> (Статистические сборники </w:t>
      </w:r>
      <w:r w:rsidRPr="00552387">
        <w:lastRenderedPageBreak/>
        <w:t>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Российской Федерации </w:t>
      </w:r>
      <w:hyperlink r:id="rId15" w:history="1">
        <w:r w:rsidRPr="00552387">
          <w:rPr>
            <w:rStyle w:val="a4"/>
          </w:rPr>
          <w:t>https://minsport.gov.ru/</w:t>
        </w:r>
      </w:hyperlink>
    </w:p>
    <w:p w14:paraId="374BD882" w14:textId="77777777" w:rsidR="00D76A3C" w:rsidRPr="00552387" w:rsidRDefault="00D76A3C" w:rsidP="00552387">
      <w:pPr>
        <w:pStyle w:val="af2"/>
        <w:numPr>
          <w:ilvl w:val="0"/>
          <w:numId w:val="30"/>
        </w:numPr>
        <w:tabs>
          <w:tab w:val="left" w:pos="284"/>
        </w:tabs>
        <w:spacing w:line="360" w:lineRule="auto"/>
        <w:ind w:left="0" w:firstLine="0"/>
        <w:jc w:val="both"/>
      </w:pPr>
      <w:r w:rsidRPr="00552387">
        <w:t xml:space="preserve">Министерство спорта Камчатского края </w:t>
      </w:r>
      <w:hyperlink r:id="rId16" w:history="1">
        <w:r w:rsidRPr="00552387">
          <w:rPr>
            <w:rStyle w:val="a4"/>
          </w:rPr>
          <w:t>https://kamgov.ru/minsport</w:t>
        </w:r>
      </w:hyperlink>
    </w:p>
    <w:p w14:paraId="73BDD66E" w14:textId="77777777" w:rsidR="00D76A3C" w:rsidRPr="00552387" w:rsidRDefault="00D76A3C" w:rsidP="00552387">
      <w:pPr>
        <w:pStyle w:val="af2"/>
        <w:spacing w:line="360" w:lineRule="auto"/>
        <w:ind w:left="0"/>
        <w:jc w:val="both"/>
      </w:pPr>
      <w:r w:rsidRPr="00552387">
        <w:t xml:space="preserve">- положения </w:t>
      </w:r>
      <w:hyperlink r:id="rId17" w:history="1">
        <w:r w:rsidRPr="00552387">
          <w:rPr>
            <w:rStyle w:val="a4"/>
          </w:rPr>
          <w:t>https://www.kamgov.ru/minsport/general_information/status/izmenenia-v-polozenie-spartakiady-molodezi-kamcatskogo-kraa-po-boksu-5415</w:t>
        </w:r>
      </w:hyperlink>
    </w:p>
    <w:p w14:paraId="54D826AE" w14:textId="77777777" w:rsidR="00D76A3C" w:rsidRPr="00552387" w:rsidRDefault="00D76A3C" w:rsidP="00552387">
      <w:pPr>
        <w:pStyle w:val="af2"/>
        <w:spacing w:line="360" w:lineRule="auto"/>
        <w:ind w:left="0"/>
        <w:jc w:val="both"/>
      </w:pPr>
      <w:r w:rsidRPr="00552387">
        <w:t xml:space="preserve">- концепция подготовки спортивного резерва в Камчатском крае до 2025 года </w:t>
      </w:r>
      <w:hyperlink r:id="rId18" w:history="1">
        <w:r w:rsidRPr="00552387">
          <w:rPr>
            <w:rStyle w:val="a4"/>
          </w:rPr>
          <w:t>https://www.kamgov.ru/minsport/koncepcia-podgotovki-sportivnogo-rezerva-v-kamcatskom-krae-do-2025-goda/koncepcia-podgotovki-sportivnogo-rezerva-v-kamcatskom-krae-do-2025-goda</w:t>
        </w:r>
      </w:hyperlink>
    </w:p>
    <w:p w14:paraId="0350D0A2"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7. История Олимпийских игр </w:t>
      </w:r>
      <w:hyperlink r:id="rId19" w:history="1">
        <w:r w:rsidRPr="00552387">
          <w:rPr>
            <w:rStyle w:val="a4"/>
            <w:rFonts w:ascii="Times New Roman" w:hAnsi="Times New Roman" w:cs="Times New Roman"/>
            <w:sz w:val="24"/>
            <w:szCs w:val="24"/>
          </w:rPr>
          <w:t>https://www.olympichistory.info/</w:t>
        </w:r>
      </w:hyperlink>
    </w:p>
    <w:p w14:paraId="4E608E26"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8. Национальная информационная сеть «Спортивная Россия» </w:t>
      </w:r>
      <w:hyperlink r:id="rId20" w:history="1">
        <w:r w:rsidRPr="00552387">
          <w:rPr>
            <w:rStyle w:val="a4"/>
            <w:rFonts w:ascii="Times New Roman" w:hAnsi="Times New Roman" w:cs="Times New Roman"/>
            <w:sz w:val="24"/>
            <w:szCs w:val="24"/>
          </w:rPr>
          <w:t>https://www.infosport.ru/</w:t>
        </w:r>
      </w:hyperlink>
    </w:p>
    <w:p w14:paraId="693A2398" w14:textId="77777777" w:rsidR="00D76A3C" w:rsidRPr="00552387" w:rsidRDefault="00D76A3C" w:rsidP="00552387">
      <w:pPr>
        <w:spacing w:after="0" w:line="360" w:lineRule="auto"/>
        <w:jc w:val="both"/>
        <w:rPr>
          <w:rFonts w:ascii="Times New Roman" w:hAnsi="Times New Roman" w:cs="Times New Roman"/>
          <w:sz w:val="24"/>
          <w:szCs w:val="24"/>
        </w:rPr>
      </w:pPr>
      <w:r w:rsidRPr="00552387">
        <w:rPr>
          <w:rFonts w:ascii="Times New Roman" w:hAnsi="Times New Roman" w:cs="Times New Roman"/>
          <w:sz w:val="24"/>
          <w:szCs w:val="24"/>
        </w:rPr>
        <w:t xml:space="preserve">9. Спорт и право </w:t>
      </w:r>
      <w:hyperlink r:id="rId21" w:history="1">
        <w:r w:rsidRPr="00552387">
          <w:rPr>
            <w:rStyle w:val="a4"/>
            <w:rFonts w:ascii="Times New Roman" w:hAnsi="Times New Roman" w:cs="Times New Roman"/>
            <w:sz w:val="24"/>
            <w:szCs w:val="24"/>
          </w:rPr>
          <w:t>http://sportfiction.ru/papers/sport-i-pravo/</w:t>
        </w:r>
      </w:hyperlink>
    </w:p>
    <w:p w14:paraId="76745C40" w14:textId="77777777" w:rsidR="00D76A3C" w:rsidRPr="00552387" w:rsidRDefault="00D76A3C" w:rsidP="00552387">
      <w:pPr>
        <w:spacing w:after="0" w:line="360" w:lineRule="auto"/>
        <w:jc w:val="both"/>
        <w:rPr>
          <w:rStyle w:val="a4"/>
          <w:rFonts w:ascii="Times New Roman" w:hAnsi="Times New Roman" w:cs="Times New Roman"/>
          <w:sz w:val="24"/>
          <w:szCs w:val="24"/>
        </w:rPr>
      </w:pPr>
      <w:r w:rsidRPr="00552387">
        <w:rPr>
          <w:rFonts w:ascii="Times New Roman" w:hAnsi="Times New Roman" w:cs="Times New Roman"/>
          <w:sz w:val="24"/>
          <w:szCs w:val="24"/>
        </w:rPr>
        <w:t xml:space="preserve">10. Теория и практика физической культуры </w:t>
      </w:r>
      <w:hyperlink r:id="rId22" w:history="1">
        <w:r w:rsidRPr="00552387">
          <w:rPr>
            <w:rStyle w:val="a4"/>
            <w:rFonts w:ascii="Times New Roman" w:hAnsi="Times New Roman" w:cs="Times New Roman"/>
            <w:sz w:val="24"/>
            <w:szCs w:val="24"/>
          </w:rPr>
          <w:t>http://teoriya.ru/ru</w:t>
        </w:r>
      </w:hyperlink>
    </w:p>
    <w:p w14:paraId="690401E0" w14:textId="77777777" w:rsidR="00D76A3C" w:rsidRPr="00552387" w:rsidRDefault="00D76A3C" w:rsidP="00552387">
      <w:pPr>
        <w:spacing w:after="0" w:line="360" w:lineRule="auto"/>
        <w:jc w:val="both"/>
        <w:rPr>
          <w:rStyle w:val="greenurl1"/>
          <w:rFonts w:ascii="Times New Roman" w:hAnsi="Times New Roman" w:cs="Times New Roman"/>
          <w:color w:val="000000" w:themeColor="text1"/>
        </w:rPr>
      </w:pPr>
      <w:r w:rsidRPr="00552387">
        <w:rPr>
          <w:rStyle w:val="a4"/>
          <w:rFonts w:ascii="Times New Roman" w:hAnsi="Times New Roman" w:cs="Times New Roman"/>
          <w:color w:val="auto"/>
          <w:sz w:val="24"/>
          <w:szCs w:val="24"/>
          <w:u w:val="none"/>
        </w:rPr>
        <w:t>11</w:t>
      </w:r>
      <w:r w:rsidRPr="00552387">
        <w:rPr>
          <w:rStyle w:val="a4"/>
          <w:rFonts w:ascii="Times New Roman" w:hAnsi="Times New Roman" w:cs="Times New Roman"/>
          <w:sz w:val="24"/>
          <w:szCs w:val="24"/>
        </w:rPr>
        <w:t>.</w:t>
      </w:r>
      <w:r w:rsidRPr="00552387">
        <w:rPr>
          <w:rFonts w:ascii="Times New Roman" w:hAnsi="Times New Roman" w:cs="Times New Roman"/>
          <w:color w:val="000000" w:themeColor="text1"/>
          <w:sz w:val="24"/>
          <w:szCs w:val="24"/>
        </w:rPr>
        <w:t xml:space="preserve"> Информационные системы, ссылки на которые размещены в ЭБС ДВФ ВАВТ </w:t>
      </w:r>
      <w:hyperlink r:id="rId23" w:history="1">
        <w:r w:rsidRPr="00552387">
          <w:rPr>
            <w:rStyle w:val="a4"/>
            <w:rFonts w:ascii="Times New Roman" w:hAnsi="Times New Roman" w:cs="Times New Roman"/>
            <w:sz w:val="24"/>
          </w:rPr>
          <w:t>http://dvf-vavt.ru/biblioteka1/help_stud/</w:t>
        </w:r>
      </w:hyperlink>
    </w:p>
    <w:p w14:paraId="5AD4EBA4"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3420698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A7CAC1E"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7BE3D9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6F1A402F"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5D1D2D74" w14:textId="77777777" w:rsidR="00037773" w:rsidRDefault="00037773" w:rsidP="00963FDD">
      <w:pPr>
        <w:spacing w:after="0" w:line="360" w:lineRule="auto"/>
        <w:jc w:val="both"/>
        <w:rPr>
          <w:rFonts w:ascii="Times New Roman" w:eastAsia="Times New Roman" w:hAnsi="Times New Roman" w:cs="Times New Roman"/>
          <w:bCs/>
          <w:sz w:val="24"/>
          <w:szCs w:val="24"/>
          <w:lang w:eastAsia="ru-RU"/>
        </w:rPr>
      </w:pPr>
    </w:p>
    <w:p w14:paraId="48E30CC5"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496DAFC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0FFDCA80"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4E5C7B"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573E9534"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16EEC06A"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605851C9" w14:textId="77777777" w:rsidR="000C3286" w:rsidRDefault="000C3286" w:rsidP="00963FDD">
      <w:pPr>
        <w:spacing w:after="0" w:line="360" w:lineRule="auto"/>
        <w:jc w:val="both"/>
        <w:rPr>
          <w:rFonts w:ascii="Times New Roman" w:eastAsia="Times New Roman" w:hAnsi="Times New Roman" w:cs="Times New Roman"/>
          <w:bCs/>
          <w:sz w:val="24"/>
          <w:szCs w:val="24"/>
          <w:lang w:eastAsia="ru-RU"/>
        </w:rPr>
      </w:pPr>
    </w:p>
    <w:p w14:paraId="37467D76" w14:textId="77777777" w:rsidR="000C3286" w:rsidRPr="00545F6D" w:rsidRDefault="000C3286" w:rsidP="00963FDD">
      <w:pPr>
        <w:spacing w:after="0" w:line="360" w:lineRule="auto"/>
        <w:jc w:val="both"/>
        <w:rPr>
          <w:rFonts w:ascii="Times New Roman" w:eastAsia="Times New Roman" w:hAnsi="Times New Roman" w:cs="Times New Roman"/>
          <w:bCs/>
          <w:sz w:val="24"/>
          <w:szCs w:val="24"/>
          <w:lang w:eastAsia="ru-RU"/>
        </w:rPr>
      </w:pPr>
    </w:p>
    <w:p w14:paraId="40FECF78" w14:textId="77777777" w:rsidR="000C3286" w:rsidRDefault="000C3286" w:rsidP="00963FDD">
      <w:pPr>
        <w:spacing w:after="0" w:line="240" w:lineRule="auto"/>
        <w:jc w:val="center"/>
        <w:rPr>
          <w:noProof/>
          <w:lang w:eastAsia="ru-RU"/>
        </w:rPr>
      </w:pPr>
    </w:p>
    <w:p w14:paraId="0A6A0A29" w14:textId="77777777" w:rsidR="000C3286" w:rsidRDefault="000C3286" w:rsidP="00963FDD">
      <w:pPr>
        <w:spacing w:after="0" w:line="240" w:lineRule="auto"/>
        <w:jc w:val="center"/>
        <w:rPr>
          <w:noProof/>
          <w:lang w:eastAsia="ru-RU"/>
        </w:rPr>
      </w:pPr>
    </w:p>
    <w:p w14:paraId="21147906" w14:textId="77777777" w:rsidR="000C3286" w:rsidRDefault="000C3286" w:rsidP="00963FDD">
      <w:pPr>
        <w:spacing w:after="0" w:line="240" w:lineRule="auto"/>
        <w:jc w:val="center"/>
        <w:rPr>
          <w:noProof/>
          <w:lang w:eastAsia="ru-RU"/>
        </w:rPr>
      </w:pPr>
    </w:p>
    <w:p w14:paraId="3560D735" w14:textId="140196E2" w:rsidR="000D7ED1" w:rsidRPr="00545F6D" w:rsidRDefault="000C3286" w:rsidP="00963FDD">
      <w:pPr>
        <w:spacing w:after="0" w:line="240" w:lineRule="auto"/>
        <w:jc w:val="center"/>
        <w:rPr>
          <w:rFonts w:ascii="Times New Roman" w:eastAsia="Times New Roman" w:hAnsi="Times New Roman" w:cs="Times New Roman"/>
          <w:color w:val="1D1B11"/>
          <w:sz w:val="24"/>
          <w:szCs w:val="24"/>
          <w:lang w:eastAsia="ru-RU"/>
        </w:rPr>
      </w:pPr>
      <w:r>
        <w:rPr>
          <w:noProof/>
          <w:lang w:eastAsia="ru-RU"/>
        </w:rPr>
        <w:lastRenderedPageBreak/>
        <w:drawing>
          <wp:inline distT="0" distB="0" distL="0" distR="0" wp14:anchorId="03AE136D" wp14:editId="482BEA14">
            <wp:extent cx="840105" cy="774065"/>
            <wp:effectExtent l="0" t="0" r="0" b="6985"/>
            <wp:docPr id="7" name="Рисунок 7"/>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inline>
        </w:drawing>
      </w:r>
      <w:r w:rsidR="000D7ED1" w:rsidRPr="00545F6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F2CE3EB"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«Всероссийская академия внешней торговли</w:t>
      </w:r>
    </w:p>
    <w:p w14:paraId="58309C24" w14:textId="77777777" w:rsidR="000D7ED1" w:rsidRPr="00545F6D"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545F6D">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5BE2EEE3" w14:textId="77777777" w:rsidR="000D7ED1" w:rsidRPr="00545F6D" w:rsidRDefault="000D7ED1" w:rsidP="00963FDD">
      <w:pPr>
        <w:spacing w:after="0" w:line="360" w:lineRule="auto"/>
        <w:rPr>
          <w:rFonts w:ascii="Times New Roman" w:eastAsia="Calibri" w:hAnsi="Times New Roman" w:cs="Times New Roman"/>
          <w:sz w:val="24"/>
          <w:szCs w:val="24"/>
          <w:lang w:eastAsia="ru-RU"/>
        </w:rPr>
      </w:pPr>
      <w:r w:rsidRPr="00545F6D">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3AA9A154" wp14:editId="189EDB1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4DB12"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2BF3643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Calibri" w:hAnsi="Times New Roman" w:cs="Times New Roman"/>
          <w:b/>
          <w:bCs/>
          <w:caps/>
          <w:sz w:val="24"/>
          <w:szCs w:val="24"/>
          <w:lang w:eastAsia="ru-RU"/>
        </w:rPr>
        <w:t>К</w:t>
      </w:r>
      <w:r w:rsidR="0075304E" w:rsidRPr="00545F6D">
        <w:rPr>
          <w:rFonts w:ascii="Times New Roman" w:eastAsia="Calibri" w:hAnsi="Times New Roman" w:cs="Times New Roman"/>
          <w:b/>
          <w:bCs/>
          <w:caps/>
          <w:sz w:val="24"/>
          <w:szCs w:val="24"/>
          <w:lang w:eastAsia="ru-RU"/>
        </w:rPr>
        <w:t xml:space="preserve">АФЕДРА </w:t>
      </w:r>
      <w:r w:rsidR="00E62653">
        <w:rPr>
          <w:rFonts w:ascii="Times New Roman" w:eastAsia="Calibri" w:hAnsi="Times New Roman" w:cs="Times New Roman"/>
          <w:b/>
          <w:bCs/>
          <w:caps/>
          <w:sz w:val="24"/>
          <w:szCs w:val="24"/>
          <w:lang w:eastAsia="ru-RU"/>
        </w:rPr>
        <w:t>«</w:t>
      </w:r>
      <w:r w:rsidR="0075304E" w:rsidRPr="00545F6D">
        <w:rPr>
          <w:rFonts w:ascii="Times New Roman" w:eastAsia="Calibri" w:hAnsi="Times New Roman" w:cs="Times New Roman"/>
          <w:b/>
          <w:bCs/>
          <w:caps/>
          <w:sz w:val="24"/>
          <w:szCs w:val="24"/>
          <w:lang w:eastAsia="ru-RU"/>
        </w:rPr>
        <w:t>Естественные и социально-гуманитарные</w:t>
      </w:r>
      <w:r w:rsidRPr="00545F6D">
        <w:rPr>
          <w:rFonts w:ascii="Times New Roman" w:eastAsia="Calibri" w:hAnsi="Times New Roman" w:cs="Times New Roman"/>
          <w:b/>
          <w:bCs/>
          <w:caps/>
          <w:sz w:val="24"/>
          <w:szCs w:val="24"/>
          <w:lang w:eastAsia="ru-RU"/>
        </w:rPr>
        <w:t xml:space="preserve"> наук</w:t>
      </w:r>
      <w:r w:rsidR="0075304E" w:rsidRPr="00545F6D">
        <w:rPr>
          <w:rFonts w:ascii="Times New Roman" w:eastAsia="Calibri" w:hAnsi="Times New Roman" w:cs="Times New Roman"/>
          <w:b/>
          <w:bCs/>
          <w:caps/>
          <w:sz w:val="24"/>
          <w:szCs w:val="24"/>
          <w:lang w:eastAsia="ru-RU"/>
        </w:rPr>
        <w:t>и</w:t>
      </w:r>
      <w:r w:rsidR="00E62653">
        <w:rPr>
          <w:rFonts w:ascii="Times New Roman" w:eastAsia="Calibri" w:hAnsi="Times New Roman" w:cs="Times New Roman"/>
          <w:b/>
          <w:bCs/>
          <w:caps/>
          <w:sz w:val="24"/>
          <w:szCs w:val="24"/>
          <w:lang w:eastAsia="ru-RU"/>
        </w:rPr>
        <w:t>»</w:t>
      </w:r>
    </w:p>
    <w:p w14:paraId="33576A97"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A104F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B473C1D" w14:textId="304943D1"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6D9DE9A"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3DB161"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CCAC49C"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9E55D80"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F40E69E"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7DC238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caps/>
          <w:sz w:val="24"/>
          <w:szCs w:val="24"/>
          <w:lang w:eastAsia="ru-RU"/>
        </w:rPr>
        <w:t xml:space="preserve"> ОЦЕНОЧНЫе СРЕДСТВа </w:t>
      </w:r>
    </w:p>
    <w:p w14:paraId="234C9E2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D5B43E2"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545F6D">
        <w:rPr>
          <w:rFonts w:ascii="Times New Roman" w:eastAsia="Times New Roman" w:hAnsi="Times New Roman" w:cs="Times New Roman"/>
          <w:sz w:val="28"/>
          <w:szCs w:val="28"/>
          <w:lang w:eastAsia="ru-RU"/>
        </w:rPr>
        <w:t>по дисциплине</w:t>
      </w:r>
      <w:r w:rsidRPr="00545F6D">
        <w:rPr>
          <w:rFonts w:ascii="Times New Roman" w:eastAsia="Times New Roman" w:hAnsi="Times New Roman" w:cs="Times New Roman"/>
          <w:b/>
          <w:sz w:val="28"/>
          <w:szCs w:val="28"/>
          <w:lang w:eastAsia="ru-RU"/>
        </w:rPr>
        <w:t xml:space="preserve"> «</w:t>
      </w:r>
      <w:r w:rsidR="00D317A9" w:rsidRPr="00545F6D">
        <w:rPr>
          <w:rFonts w:ascii="Times New Roman" w:eastAsia="Times New Roman" w:hAnsi="Times New Roman" w:cs="Times New Roman"/>
          <w:b/>
          <w:sz w:val="28"/>
          <w:szCs w:val="28"/>
          <w:lang w:eastAsia="ru-RU"/>
        </w:rPr>
        <w:t>Физическая культура и спорт</w:t>
      </w:r>
      <w:r w:rsidRPr="00545F6D">
        <w:rPr>
          <w:rFonts w:ascii="Times New Roman" w:eastAsia="Times New Roman" w:hAnsi="Times New Roman" w:cs="Times New Roman"/>
          <w:b/>
          <w:sz w:val="28"/>
          <w:szCs w:val="28"/>
          <w:lang w:eastAsia="ru-RU"/>
        </w:rPr>
        <w:t>»</w:t>
      </w:r>
    </w:p>
    <w:p w14:paraId="41482485" w14:textId="77777777" w:rsidR="003208DC" w:rsidRPr="00545F6D" w:rsidRDefault="003208DC" w:rsidP="003208DC">
      <w:pPr>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sz w:val="28"/>
          <w:szCs w:val="28"/>
          <w:lang w:eastAsia="ru-RU"/>
        </w:rPr>
        <w:t>по направлению подготовки 38.03.01 «Экономика»</w:t>
      </w:r>
    </w:p>
    <w:p w14:paraId="07ADDFFB" w14:textId="77777777" w:rsidR="003208DC" w:rsidRPr="00545F6D" w:rsidRDefault="003208DC" w:rsidP="003208DC">
      <w:pPr>
        <w:spacing w:after="0" w:line="360" w:lineRule="auto"/>
        <w:jc w:val="center"/>
        <w:rPr>
          <w:rFonts w:ascii="Arial" w:eastAsia="Times New Roman" w:hAnsi="Arial" w:cs="Arial"/>
          <w:sz w:val="28"/>
          <w:szCs w:val="28"/>
          <w:u w:val="single"/>
          <w:lang w:eastAsia="ru-RU"/>
        </w:rPr>
      </w:pPr>
      <w:r w:rsidRPr="00545F6D">
        <w:rPr>
          <w:rFonts w:ascii="Times New Roman" w:eastAsia="Calibri" w:hAnsi="Times New Roman" w:cs="Times New Roman"/>
          <w:sz w:val="28"/>
          <w:szCs w:val="28"/>
          <w:lang w:eastAsia="ru-RU"/>
        </w:rPr>
        <w:t>Направленность (профиль) «</w:t>
      </w:r>
      <w:r w:rsidRPr="00545F6D">
        <w:rPr>
          <w:rFonts w:ascii="Times New Roman" w:eastAsia="Times New Roman" w:hAnsi="Times New Roman" w:cs="Times New Roman"/>
          <w:sz w:val="28"/>
          <w:szCs w:val="28"/>
          <w:lang w:eastAsia="ru-RU"/>
        </w:rPr>
        <w:t>Экономика предприятий и организаций»</w:t>
      </w:r>
    </w:p>
    <w:p w14:paraId="3476559C" w14:textId="77777777" w:rsidR="003208DC" w:rsidRPr="00545F6D" w:rsidRDefault="003208DC" w:rsidP="003208DC">
      <w:pPr>
        <w:spacing w:after="0" w:line="360" w:lineRule="auto"/>
        <w:jc w:val="center"/>
        <w:rPr>
          <w:rFonts w:ascii="Times New Roman" w:eastAsia="Times New Roman" w:hAnsi="Times New Roman" w:cs="Times New Roman"/>
          <w:i/>
          <w:sz w:val="28"/>
          <w:szCs w:val="28"/>
          <w:lang w:eastAsia="ru-RU"/>
        </w:rPr>
      </w:pPr>
      <w:r w:rsidRPr="00545F6D">
        <w:rPr>
          <w:rFonts w:ascii="Times New Roman" w:eastAsia="Times New Roman" w:hAnsi="Times New Roman" w:cs="Times New Roman"/>
          <w:i/>
          <w:sz w:val="28"/>
          <w:szCs w:val="28"/>
          <w:lang w:eastAsia="ru-RU"/>
        </w:rPr>
        <w:t>уровень бакалавриата</w:t>
      </w:r>
    </w:p>
    <w:p w14:paraId="3ABF08B4" w14:textId="77777777" w:rsidR="003208DC" w:rsidRPr="00545F6D" w:rsidRDefault="003208DC" w:rsidP="003208DC">
      <w:pPr>
        <w:suppressAutoHyphens/>
        <w:spacing w:after="0" w:line="360" w:lineRule="auto"/>
        <w:jc w:val="center"/>
        <w:rPr>
          <w:rFonts w:ascii="Times New Roman" w:eastAsia="Calibri" w:hAnsi="Times New Roman" w:cs="Times New Roman"/>
          <w:sz w:val="28"/>
          <w:szCs w:val="28"/>
          <w:lang w:eastAsia="ru-RU"/>
        </w:rPr>
      </w:pPr>
      <w:r w:rsidRPr="00545F6D">
        <w:rPr>
          <w:rFonts w:ascii="Times New Roman" w:eastAsia="Calibri" w:hAnsi="Times New Roman" w:cs="Times New Roman"/>
          <w:i/>
          <w:sz w:val="28"/>
          <w:szCs w:val="28"/>
          <w:lang w:eastAsia="ru-RU"/>
        </w:rPr>
        <w:t>базовая часть</w:t>
      </w:r>
    </w:p>
    <w:p w14:paraId="4DBDC2B9" w14:textId="77777777" w:rsidR="003208DC" w:rsidRPr="00545F6D" w:rsidRDefault="003208DC" w:rsidP="003208DC">
      <w:pPr>
        <w:spacing w:after="0" w:line="360" w:lineRule="auto"/>
        <w:jc w:val="center"/>
        <w:outlineLvl w:val="5"/>
        <w:rPr>
          <w:rFonts w:ascii="Times New Roman" w:eastAsia="Times New Roman" w:hAnsi="Times New Roman" w:cs="Times New Roman"/>
          <w:bCs/>
          <w:sz w:val="28"/>
          <w:szCs w:val="28"/>
          <w:lang w:eastAsia="ru-RU"/>
        </w:rPr>
      </w:pPr>
      <w:r w:rsidRPr="00545F6D">
        <w:rPr>
          <w:rFonts w:ascii="Times New Roman" w:eastAsia="Times New Roman" w:hAnsi="Times New Roman" w:cs="Times New Roman"/>
          <w:bCs/>
          <w:sz w:val="28"/>
          <w:szCs w:val="28"/>
          <w:lang w:eastAsia="ru-RU"/>
        </w:rPr>
        <w:t>Форма обучения  (очная/ заочная)</w:t>
      </w:r>
    </w:p>
    <w:p w14:paraId="03E40B2D"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5E8D7A43"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74985007" w14:textId="77777777" w:rsidR="000D7ED1" w:rsidRPr="00545F6D" w:rsidRDefault="000D7ED1"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124307C5"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08DC159" w14:textId="77777777" w:rsidR="00FF65CD" w:rsidRPr="00545F6D"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93F3053" w14:textId="77777777" w:rsidR="0042565D"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2DB473" w14:textId="77777777" w:rsidR="001676AC" w:rsidRPr="00545F6D" w:rsidRDefault="001676AC"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C706084" w14:textId="77777777" w:rsidR="0042565D" w:rsidRPr="00545F6D"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E337F64" w14:textId="77777777" w:rsidR="005E0BCB" w:rsidRPr="00545F6D" w:rsidRDefault="005E0BCB"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48AB1E8E"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7C017E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545F6D">
        <w:rPr>
          <w:rFonts w:ascii="Times New Roman" w:eastAsia="Times New Roman" w:hAnsi="Times New Roman" w:cs="Times New Roman"/>
          <w:b/>
          <w:sz w:val="24"/>
          <w:szCs w:val="24"/>
          <w:lang w:eastAsia="ru-RU"/>
        </w:rPr>
        <w:lastRenderedPageBreak/>
        <w:t>г. Петропавловск-Камчатский</w:t>
      </w:r>
    </w:p>
    <w:p w14:paraId="4F6215D1" w14:textId="1F0AF4D5" w:rsidR="000D7ED1" w:rsidRPr="00545F6D" w:rsidRDefault="00E47CFE"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14:paraId="00EBDA68" w14:textId="77777777" w:rsidR="000D7ED1" w:rsidRPr="00545F6D"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267556" w14:textId="1235C2B6" w:rsidR="000D7ED1" w:rsidRPr="00545F6D" w:rsidRDefault="000D7ED1" w:rsidP="00552387">
      <w:pPr>
        <w:pStyle w:val="af2"/>
        <w:numPr>
          <w:ilvl w:val="1"/>
          <w:numId w:val="31"/>
        </w:numPr>
        <w:spacing w:line="360" w:lineRule="auto"/>
        <w:jc w:val="center"/>
        <w:rPr>
          <w:b/>
        </w:rPr>
      </w:pPr>
      <w:r w:rsidRPr="00545F6D">
        <w:rPr>
          <w:b/>
        </w:rPr>
        <w:t>ПАСПОРТ</w:t>
      </w:r>
    </w:p>
    <w:p w14:paraId="25704EDE" w14:textId="4F6164C4" w:rsidR="000D7ED1" w:rsidRPr="00545F6D" w:rsidRDefault="000D7ED1" w:rsidP="00552387">
      <w:pPr>
        <w:spacing w:after="0" w:line="360" w:lineRule="auto"/>
        <w:jc w:val="center"/>
        <w:rPr>
          <w:rFonts w:ascii="Times New Roman" w:hAnsi="Times New Roman" w:cs="Times New Roman"/>
          <w:b/>
          <w:sz w:val="24"/>
          <w:szCs w:val="24"/>
        </w:rPr>
      </w:pPr>
      <w:r w:rsidRPr="00545F6D">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0D7ED1" w:rsidRPr="00545F6D" w14:paraId="57FFCBAF"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608E6BF2"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52CFFFD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96247C"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B0272ED"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 xml:space="preserve">Оценочные средства </w:t>
            </w:r>
          </w:p>
        </w:tc>
      </w:tr>
      <w:tr w:rsidR="000D7ED1" w:rsidRPr="00545F6D" w14:paraId="264E7A4A"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0B35CD79" w14:textId="77777777" w:rsidR="000D7ED1" w:rsidRPr="00545F6D" w:rsidRDefault="00C73CEC"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1846B8" w14:textId="15B429E2" w:rsidR="000D7ED1" w:rsidRPr="00545F6D" w:rsidRDefault="00832951"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 ОПК-2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5DB752" w14:textId="77777777" w:rsidR="000D7ED1" w:rsidRPr="00545F6D" w:rsidRDefault="000D7ED1" w:rsidP="00FF65C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тест, </w:t>
            </w:r>
            <w:r w:rsidR="00FF65CD" w:rsidRPr="00545F6D">
              <w:rPr>
                <w:rFonts w:ascii="Times New Roman" w:hAnsi="Times New Roman" w:cs="Times New Roman"/>
                <w:sz w:val="24"/>
                <w:szCs w:val="24"/>
              </w:rPr>
              <w:t>конспект</w:t>
            </w:r>
            <w:r w:rsidR="000167BD" w:rsidRPr="00545F6D">
              <w:rPr>
                <w:rFonts w:ascii="Times New Roman" w:hAnsi="Times New Roman" w:cs="Times New Roman"/>
                <w:sz w:val="24"/>
                <w:szCs w:val="24"/>
              </w:rPr>
              <w:t xml:space="preserve">, </w:t>
            </w:r>
            <w:r w:rsidR="00FF65CD" w:rsidRPr="00545F6D">
              <w:rPr>
                <w:rFonts w:ascii="Times New Roman" w:hAnsi="Times New Roman" w:cs="Times New Roman"/>
                <w:sz w:val="24"/>
                <w:szCs w:val="24"/>
              </w:rPr>
              <w:t>устный ответ</w:t>
            </w:r>
            <w:r w:rsidR="00C73CEC" w:rsidRPr="00545F6D">
              <w:rPr>
                <w:rFonts w:ascii="Times New Roman" w:eastAsia="Times New Roman" w:hAnsi="Times New Roman" w:cs="Times New Roman"/>
                <w:sz w:val="24"/>
                <w:szCs w:val="24"/>
                <w:lang w:eastAsia="ru-RU"/>
              </w:rPr>
              <w:t xml:space="preserve">,  </w:t>
            </w:r>
            <w:r w:rsidRPr="00545F6D">
              <w:rPr>
                <w:rFonts w:ascii="Times New Roman" w:hAnsi="Times New Roman" w:cs="Times New Roman"/>
                <w:sz w:val="24"/>
                <w:szCs w:val="24"/>
              </w:rPr>
              <w:t>контрольные вопросы, выносимые на зачет</w:t>
            </w:r>
          </w:p>
        </w:tc>
      </w:tr>
    </w:tbl>
    <w:p w14:paraId="2BB636E3" w14:textId="77777777" w:rsidR="000D7ED1" w:rsidRPr="00545F6D" w:rsidRDefault="000D7ED1" w:rsidP="00963FDD">
      <w:pPr>
        <w:spacing w:after="0" w:line="360" w:lineRule="auto"/>
        <w:jc w:val="center"/>
        <w:rPr>
          <w:rFonts w:ascii="Times New Roman" w:hAnsi="Times New Roman" w:cs="Times New Roman"/>
          <w:b/>
          <w:sz w:val="24"/>
          <w:szCs w:val="24"/>
        </w:rPr>
      </w:pPr>
    </w:p>
    <w:p w14:paraId="086467B4" w14:textId="77777777" w:rsidR="000D7ED1" w:rsidRPr="00545F6D" w:rsidRDefault="000D7ED1" w:rsidP="00963FDD">
      <w:pPr>
        <w:pStyle w:val="33"/>
        <w:shd w:val="clear" w:color="auto" w:fill="auto"/>
        <w:spacing w:line="360" w:lineRule="auto"/>
        <w:ind w:firstLine="709"/>
        <w:jc w:val="both"/>
        <w:rPr>
          <w:sz w:val="24"/>
          <w:szCs w:val="24"/>
        </w:rPr>
      </w:pPr>
      <w:r w:rsidRPr="00545F6D">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0D7ED1" w:rsidRPr="00545F6D" w14:paraId="16248B48"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EB1193"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6B0DFC2E"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90715E"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A59D1F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2D951D0"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755F35A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300003B"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02159E52"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12675CD3" w14:textId="77777777" w:rsidR="00FF65CD" w:rsidRPr="00545F6D" w:rsidRDefault="000D7ED1" w:rsidP="00FF65CD">
            <w:pPr>
              <w:pStyle w:val="26"/>
              <w:shd w:val="clear" w:color="auto" w:fill="auto"/>
              <w:spacing w:before="0" w:after="0" w:line="240" w:lineRule="auto"/>
              <w:jc w:val="both"/>
              <w:rPr>
                <w:b w:val="0"/>
                <w:sz w:val="24"/>
                <w:szCs w:val="24"/>
              </w:rPr>
            </w:pPr>
            <w:r w:rsidRPr="00545F6D">
              <w:rPr>
                <w:b w:val="0"/>
                <w:sz w:val="24"/>
                <w:szCs w:val="24"/>
              </w:rPr>
              <w:t>Научные статьи, письменные работы, вопросы к зачету, реферат, тест, док</w:t>
            </w:r>
            <w:r w:rsidR="0042565D" w:rsidRPr="00545F6D">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2260C480"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28D21E4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609AD2C9"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2E9557F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3171CC6" w14:textId="2DCB33EC" w:rsidR="000D7ED1" w:rsidRPr="00545F6D" w:rsidRDefault="000D7ED1" w:rsidP="00832951">
            <w:pPr>
              <w:pStyle w:val="26"/>
              <w:shd w:val="clear" w:color="auto" w:fill="auto"/>
              <w:spacing w:before="0" w:after="0" w:line="240" w:lineRule="auto"/>
              <w:jc w:val="both"/>
              <w:rPr>
                <w:b w:val="0"/>
                <w:sz w:val="24"/>
                <w:szCs w:val="24"/>
                <w:lang w:eastAsia="ru-RU"/>
              </w:rPr>
            </w:pPr>
            <w:r w:rsidRPr="00545F6D">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68B7C313"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6CC3A65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6D068421"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FE0FB4A"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151509C5"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4B8296CD" w14:textId="3CE5BA78" w:rsidR="000D7ED1" w:rsidRPr="00545F6D" w:rsidRDefault="00832951" w:rsidP="00FF65CD">
            <w:pPr>
              <w:pStyle w:val="26"/>
              <w:shd w:val="clear" w:color="auto" w:fill="auto"/>
              <w:spacing w:before="0" w:after="0" w:line="240" w:lineRule="auto"/>
              <w:jc w:val="both"/>
              <w:rPr>
                <w:b w:val="0"/>
                <w:sz w:val="24"/>
                <w:szCs w:val="24"/>
              </w:rPr>
            </w:pPr>
            <w:r>
              <w:rPr>
                <w:b w:val="0"/>
                <w:sz w:val="24"/>
                <w:szCs w:val="24"/>
              </w:rPr>
              <w:t>Реферат, доклад, эссе, тест</w:t>
            </w:r>
            <w:r w:rsidR="000D7ED1" w:rsidRPr="00545F6D">
              <w:rPr>
                <w:b w:val="0"/>
                <w:sz w:val="24"/>
                <w:szCs w:val="24"/>
              </w:rPr>
              <w:t>, научные статьи, контрольные вопросы, выносимые на зачет</w:t>
            </w:r>
          </w:p>
          <w:p w14:paraId="6BE0249D" w14:textId="77777777" w:rsidR="00FF65CD" w:rsidRPr="00545F6D"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10E99BB1"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2E07D3FC" w14:textId="77777777" w:rsidR="000D7ED1" w:rsidRPr="00545F6D" w:rsidRDefault="000D7ED1" w:rsidP="00963FDD">
      <w:pPr>
        <w:spacing w:after="0" w:line="360" w:lineRule="auto"/>
        <w:jc w:val="both"/>
        <w:rPr>
          <w:rFonts w:ascii="Times New Roman" w:hAnsi="Times New Roman" w:cs="Times New Roman"/>
          <w:b/>
          <w:sz w:val="24"/>
          <w:szCs w:val="24"/>
        </w:rPr>
      </w:pPr>
    </w:p>
    <w:p w14:paraId="7D5C36E5" w14:textId="6663980E" w:rsidR="000D7ED1" w:rsidRPr="00545F6D" w:rsidRDefault="000D7ED1" w:rsidP="00963FDD">
      <w:pPr>
        <w:pStyle w:val="af2"/>
        <w:spacing w:line="360" w:lineRule="auto"/>
        <w:ind w:left="0"/>
        <w:rPr>
          <w:b/>
          <w:i/>
        </w:rPr>
      </w:pPr>
      <w:r w:rsidRPr="00545F6D">
        <w:rPr>
          <w:b/>
          <w:i/>
        </w:rPr>
        <w:t xml:space="preserve">                   1</w:t>
      </w:r>
      <w:r w:rsidR="00552387">
        <w:rPr>
          <w:b/>
          <w:i/>
        </w:rPr>
        <w:t>0</w:t>
      </w:r>
      <w:r w:rsidRPr="00545F6D">
        <w:rPr>
          <w:b/>
          <w:i/>
        </w:rPr>
        <w:t>.2 План – график проведения контрольно-оценочных мероприятий</w:t>
      </w:r>
    </w:p>
    <w:p w14:paraId="55B2F2EA" w14:textId="77777777" w:rsidR="000D7ED1" w:rsidRPr="00545F6D" w:rsidRDefault="000D7ED1" w:rsidP="00963FDD">
      <w:pPr>
        <w:spacing w:after="0" w:line="360" w:lineRule="auto"/>
        <w:jc w:val="center"/>
        <w:rPr>
          <w:rFonts w:ascii="Times New Roman" w:hAnsi="Times New Roman" w:cs="Times New Roman"/>
          <w:b/>
          <w:i/>
          <w:sz w:val="24"/>
          <w:szCs w:val="24"/>
        </w:rPr>
      </w:pPr>
      <w:r w:rsidRPr="00545F6D">
        <w:rPr>
          <w:rFonts w:ascii="Times New Roman" w:hAnsi="Times New Roman" w:cs="Times New Roman"/>
          <w:b/>
          <w:i/>
          <w:sz w:val="24"/>
          <w:szCs w:val="24"/>
        </w:rPr>
        <w:t>по дисциплине «</w:t>
      </w:r>
      <w:r w:rsidR="00D317A9" w:rsidRPr="00545F6D">
        <w:rPr>
          <w:rFonts w:ascii="Times New Roman" w:hAnsi="Times New Roman" w:cs="Times New Roman"/>
          <w:b/>
          <w:i/>
          <w:sz w:val="24"/>
          <w:szCs w:val="24"/>
        </w:rPr>
        <w:t>Физическая культура и спорт</w:t>
      </w:r>
      <w:r w:rsidRPr="00545F6D">
        <w:rPr>
          <w:rFonts w:ascii="Times New Roman" w:hAnsi="Times New Roman" w:cs="Times New Roman"/>
          <w:b/>
          <w:i/>
          <w:sz w:val="24"/>
          <w:szCs w:val="24"/>
        </w:rPr>
        <w:t>»</w:t>
      </w:r>
    </w:p>
    <w:p w14:paraId="4D1DE16F" w14:textId="77777777" w:rsidR="0042565D" w:rsidRPr="00545F6D"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0D7ED1" w:rsidRPr="00545F6D" w14:paraId="108EF5A8"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37102A2B" w14:textId="77777777" w:rsidR="00EA37B5" w:rsidRDefault="00EA37B5" w:rsidP="00EA37B5">
            <w:pPr>
              <w:jc w:val="center"/>
              <w:rPr>
                <w:rFonts w:ascii="Times New Roman" w:hAnsi="Times New Roman" w:cs="Times New Roman"/>
                <w:b/>
                <w:sz w:val="24"/>
                <w:szCs w:val="24"/>
              </w:rPr>
            </w:pPr>
            <w:r>
              <w:rPr>
                <w:rFonts w:ascii="Times New Roman" w:hAnsi="Times New Roman" w:cs="Times New Roman"/>
                <w:b/>
                <w:sz w:val="24"/>
                <w:szCs w:val="24"/>
              </w:rPr>
              <w:t>Срок</w:t>
            </w:r>
          </w:p>
          <w:p w14:paraId="022E78D9" w14:textId="77777777" w:rsidR="00EA37B5" w:rsidRDefault="00EA37B5" w:rsidP="00EA37B5">
            <w:pPr>
              <w:jc w:val="center"/>
              <w:rPr>
                <w:rFonts w:ascii="Times New Roman" w:hAnsi="Times New Roman" w:cs="Times New Roman"/>
                <w:sz w:val="24"/>
                <w:szCs w:val="24"/>
              </w:rPr>
            </w:pPr>
            <w:r>
              <w:rPr>
                <w:rFonts w:ascii="Times New Roman" w:hAnsi="Times New Roman" w:cs="Times New Roman"/>
                <w:sz w:val="24"/>
                <w:szCs w:val="24"/>
              </w:rPr>
              <w:t>(сем./ курс)</w:t>
            </w:r>
          </w:p>
          <w:p w14:paraId="51815DE2" w14:textId="4BDEE117" w:rsidR="000D7ED1" w:rsidRPr="00545F6D" w:rsidRDefault="00EA37B5" w:rsidP="00EA37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AFB8DE7"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Название оценочного мероприятия</w:t>
            </w:r>
          </w:p>
          <w:p w14:paraId="4F7FB8D9"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1E34641"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Вид оценочного средства</w:t>
            </w:r>
          </w:p>
          <w:p w14:paraId="370B1B42" w14:textId="77777777" w:rsidR="000D7ED1" w:rsidRPr="00545F6D"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217F54"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Объект контроля</w:t>
            </w:r>
          </w:p>
          <w:p w14:paraId="601E96E0" w14:textId="77777777" w:rsidR="000D7ED1" w:rsidRPr="00545F6D" w:rsidRDefault="000D7ED1" w:rsidP="00963FDD">
            <w:pPr>
              <w:spacing w:after="0" w:line="240" w:lineRule="auto"/>
              <w:jc w:val="center"/>
              <w:rPr>
                <w:rFonts w:ascii="Times New Roman" w:hAnsi="Times New Roman" w:cs="Times New Roman"/>
                <w:b/>
                <w:sz w:val="24"/>
                <w:szCs w:val="24"/>
              </w:rPr>
            </w:pPr>
          </w:p>
        </w:tc>
      </w:tr>
      <w:tr w:rsidR="000D7ED1" w:rsidRPr="00545F6D" w14:paraId="11A56323"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5772DF2F" w14:textId="644C6D76"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r w:rsidR="00EA37B5">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8EDE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FBC35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817D0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Уровень знаний</w:t>
            </w:r>
          </w:p>
        </w:tc>
      </w:tr>
      <w:tr w:rsidR="000D7ED1" w:rsidRPr="00545F6D" w14:paraId="0CC1EC67"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10D8EC0B" w14:textId="63103EED"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4098E"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4F8932"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 xml:space="preserve">реферат, доклад, эссе, устный опрос, </w:t>
            </w:r>
          </w:p>
          <w:p w14:paraId="1D4EF957" w14:textId="7E4EE74D" w:rsidR="000D7ED1" w:rsidRPr="00545F6D" w:rsidRDefault="000D7ED1" w:rsidP="00FF65C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тестирование, контрольные вопросы, выносимые на зачет</w:t>
            </w:r>
            <w:r w:rsidRPr="00545F6D">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9C03E9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Качество освоения материала,</w:t>
            </w:r>
          </w:p>
          <w:p w14:paraId="5F2E42B4" w14:textId="77777777" w:rsidR="000D7ED1" w:rsidRPr="00545F6D" w:rsidRDefault="000D7ED1" w:rsidP="00963FDD">
            <w:pPr>
              <w:spacing w:after="0" w:line="240" w:lineRule="auto"/>
              <w:rPr>
                <w:rFonts w:ascii="Times New Roman" w:hAnsi="Times New Roman" w:cs="Times New Roman"/>
                <w:sz w:val="24"/>
                <w:szCs w:val="24"/>
              </w:rPr>
            </w:pPr>
            <w:r w:rsidRPr="00545F6D">
              <w:rPr>
                <w:rFonts w:ascii="Times New Roman" w:hAnsi="Times New Roman" w:cs="Times New Roman"/>
                <w:sz w:val="24"/>
                <w:szCs w:val="24"/>
              </w:rPr>
              <w:t xml:space="preserve">соблюдение требований, освоение компетенций </w:t>
            </w:r>
          </w:p>
        </w:tc>
      </w:tr>
      <w:tr w:rsidR="000D7ED1" w:rsidRPr="00545F6D" w14:paraId="1EC501B5"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0696EC4F" w14:textId="014AFBFE" w:rsidR="000D7ED1" w:rsidRPr="00545F6D" w:rsidRDefault="00EA37B5"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F451B6"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EFAA1A" w14:textId="77777777" w:rsidR="000D7ED1" w:rsidRPr="00545F6D" w:rsidRDefault="009B729B"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5D925F"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Ответы на вопросы</w:t>
            </w:r>
          </w:p>
        </w:tc>
      </w:tr>
    </w:tbl>
    <w:p w14:paraId="06DF4344" w14:textId="77777777" w:rsidR="006F74A1" w:rsidRPr="00545F6D" w:rsidRDefault="006F74A1" w:rsidP="00963FDD">
      <w:pPr>
        <w:pStyle w:val="af2"/>
        <w:spacing w:line="360" w:lineRule="auto"/>
        <w:ind w:left="0"/>
        <w:rPr>
          <w:rFonts w:eastAsia="Times New Roman"/>
          <w:b/>
          <w:i/>
          <w:iCs/>
        </w:rPr>
      </w:pPr>
    </w:p>
    <w:p w14:paraId="3E243842" w14:textId="42958CFF" w:rsidR="006F74A1" w:rsidRPr="00545F6D" w:rsidRDefault="00552387" w:rsidP="00552387">
      <w:pPr>
        <w:pStyle w:val="af2"/>
        <w:spacing w:line="360" w:lineRule="auto"/>
        <w:ind w:left="0"/>
        <w:rPr>
          <w:rFonts w:eastAsia="Times New Roman"/>
          <w:b/>
          <w:i/>
          <w:iCs/>
        </w:rPr>
      </w:pPr>
      <w:r>
        <w:rPr>
          <w:rFonts w:eastAsia="Times New Roman"/>
          <w:b/>
          <w:i/>
        </w:rPr>
        <w:lastRenderedPageBreak/>
        <w:t>10.3</w:t>
      </w:r>
      <w:r w:rsidR="006F74A1" w:rsidRPr="00545F6D">
        <w:rPr>
          <w:rFonts w:eastAsia="Times New Roman"/>
          <w:b/>
          <w:i/>
        </w:rPr>
        <w:t>Контрольные вопросы, выносимые на зачет</w:t>
      </w:r>
    </w:p>
    <w:p w14:paraId="0E8F0A6E" w14:textId="77777777" w:rsidR="00C12C22" w:rsidRPr="00545F6D" w:rsidRDefault="00C12C22" w:rsidP="00C12C22">
      <w:pPr>
        <w:numPr>
          <w:ilvl w:val="0"/>
          <w:numId w:val="24"/>
        </w:numPr>
        <w:tabs>
          <w:tab w:val="clear" w:pos="360"/>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Ценности физической культуры </w:t>
      </w:r>
    </w:p>
    <w:p w14:paraId="208FD84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Спорт</w:t>
      </w:r>
    </w:p>
    <w:p w14:paraId="49681B9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Основные компоненты физической культуры.</w:t>
      </w:r>
    </w:p>
    <w:p w14:paraId="39F751D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Физическая культура личности </w:t>
      </w:r>
    </w:p>
    <w:p w14:paraId="600C553D"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 xml:space="preserve"> Физическое совершенство </w:t>
      </w:r>
    </w:p>
    <w:p w14:paraId="542EE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Психофизическая подготовка.</w:t>
      </w:r>
    </w:p>
    <w:p w14:paraId="26C8E22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Физическая подготовленность.</w:t>
      </w:r>
    </w:p>
    <w:p w14:paraId="0399CA3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Профессиональная направленность физического воспитания.</w:t>
      </w:r>
    </w:p>
    <w:p w14:paraId="3DF0639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Организационно-правовые основы физической культуры.</w:t>
      </w:r>
    </w:p>
    <w:p w14:paraId="4A29AB77" w14:textId="77777777" w:rsidR="00C12C22" w:rsidRPr="00545F6D" w:rsidRDefault="00C12C22" w:rsidP="00C12C22">
      <w:pPr>
        <w:numPr>
          <w:ilvl w:val="0"/>
          <w:numId w:val="24"/>
        </w:numPr>
        <w:tabs>
          <w:tab w:val="clear" w:pos="360"/>
          <w:tab w:val="num" w:pos="-142"/>
        </w:tabs>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Социально-биологические основы физической культуры.</w:t>
      </w:r>
    </w:p>
    <w:p w14:paraId="3BA3C7A0"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Саморазвивающаяся и саморегулируемая биологическая система.</w:t>
      </w:r>
    </w:p>
    <w:p w14:paraId="152E2556"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Физиологические функции организма.</w:t>
      </w:r>
    </w:p>
    <w:p w14:paraId="265B106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Функциональная система.</w:t>
      </w:r>
    </w:p>
    <w:p w14:paraId="0E916084"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Двигательные умения и навыки.</w:t>
      </w:r>
    </w:p>
    <w:p w14:paraId="7A306FA8"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Понятие «здоровье», его содержание и критерии.</w:t>
      </w:r>
    </w:p>
    <w:p w14:paraId="2F3879B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Функциональное проявление здоровья в различных сферах жизнедеятельности.</w:t>
      </w:r>
    </w:p>
    <w:p w14:paraId="24A23AB9"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Здоровый образ жизни студента.</w:t>
      </w:r>
    </w:p>
    <w:p w14:paraId="7EB38B7E"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Влияние окружающей среды на здоровье.</w:t>
      </w:r>
    </w:p>
    <w:p w14:paraId="48FB5B22"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Самооценка собственного здоровья.</w:t>
      </w:r>
    </w:p>
    <w:p w14:paraId="6DE3F2A7" w14:textId="77777777" w:rsidR="00C12C22" w:rsidRPr="00545F6D" w:rsidRDefault="00C12C22" w:rsidP="00C12C22">
      <w:pPr>
        <w:numPr>
          <w:ilvl w:val="0"/>
          <w:numId w:val="24"/>
        </w:numPr>
        <w:spacing w:after="0" w:line="360" w:lineRule="auto"/>
        <w:ind w:left="-284" w:firstLine="284"/>
        <w:jc w:val="both"/>
        <w:rPr>
          <w:rFonts w:ascii="Times New Roman" w:hAnsi="Times New Roman" w:cs="Times New Roman"/>
          <w:sz w:val="24"/>
          <w:szCs w:val="24"/>
        </w:rPr>
      </w:pPr>
      <w:r w:rsidRPr="00545F6D">
        <w:rPr>
          <w:rFonts w:ascii="Times New Roman" w:hAnsi="Times New Roman" w:cs="Times New Roman"/>
          <w:sz w:val="24"/>
          <w:szCs w:val="24"/>
        </w:rPr>
        <w:t>Содержательные характеристики составляющих ЗОЖ.</w:t>
      </w:r>
    </w:p>
    <w:p w14:paraId="5CE0DF8F" w14:textId="77777777" w:rsidR="00C12C22" w:rsidRPr="00545F6D" w:rsidRDefault="00C12C22" w:rsidP="00C12C22">
      <w:pPr>
        <w:pStyle w:val="af2"/>
        <w:numPr>
          <w:ilvl w:val="0"/>
          <w:numId w:val="24"/>
        </w:numPr>
        <w:spacing w:line="360" w:lineRule="auto"/>
        <w:ind w:left="-284" w:firstLine="284"/>
        <w:jc w:val="both"/>
      </w:pPr>
      <w:r w:rsidRPr="00545F6D">
        <w:t>Личная гигиена и закаливание, суть, средства.</w:t>
      </w:r>
    </w:p>
    <w:p w14:paraId="39ED6A8F" w14:textId="77777777" w:rsidR="00C12C22" w:rsidRPr="00545F6D" w:rsidRDefault="00C12C22" w:rsidP="00C12C22">
      <w:pPr>
        <w:pStyle w:val="af2"/>
        <w:numPr>
          <w:ilvl w:val="0"/>
          <w:numId w:val="24"/>
        </w:numPr>
        <w:spacing w:line="360" w:lineRule="auto"/>
        <w:ind w:left="-284" w:firstLine="284"/>
        <w:jc w:val="both"/>
      </w:pPr>
      <w:r w:rsidRPr="00545F6D">
        <w:t>Профилактика вредных привычек. Курение, алкоголь</w:t>
      </w:r>
    </w:p>
    <w:p w14:paraId="641DC238" w14:textId="77777777" w:rsidR="00C12C22" w:rsidRPr="00545F6D" w:rsidRDefault="00C12C22" w:rsidP="00C12C22">
      <w:pPr>
        <w:pStyle w:val="af2"/>
        <w:numPr>
          <w:ilvl w:val="0"/>
          <w:numId w:val="24"/>
        </w:numPr>
        <w:spacing w:line="360" w:lineRule="auto"/>
        <w:ind w:left="-284" w:firstLine="284"/>
        <w:jc w:val="both"/>
      </w:pPr>
      <w:r w:rsidRPr="00545F6D">
        <w:t>Культура межличностных отношений.</w:t>
      </w:r>
    </w:p>
    <w:p w14:paraId="64B0C91D" w14:textId="77777777" w:rsidR="00C12C22" w:rsidRPr="00545F6D" w:rsidRDefault="00C12C22" w:rsidP="00C12C22">
      <w:pPr>
        <w:pStyle w:val="af2"/>
        <w:numPr>
          <w:ilvl w:val="0"/>
          <w:numId w:val="24"/>
        </w:numPr>
        <w:spacing w:line="360" w:lineRule="auto"/>
        <w:ind w:left="-284" w:firstLine="284"/>
        <w:jc w:val="both"/>
      </w:pPr>
      <w:r w:rsidRPr="00545F6D">
        <w:t>Психофизическая регуляция организма.</w:t>
      </w:r>
    </w:p>
    <w:p w14:paraId="6D205784" w14:textId="77777777" w:rsidR="00C12C22" w:rsidRPr="00545F6D" w:rsidRDefault="00C12C22" w:rsidP="00C12C22">
      <w:pPr>
        <w:pStyle w:val="af2"/>
        <w:numPr>
          <w:ilvl w:val="0"/>
          <w:numId w:val="24"/>
        </w:numPr>
        <w:spacing w:line="360" w:lineRule="auto"/>
        <w:ind w:left="-284" w:firstLine="284"/>
        <w:jc w:val="both"/>
      </w:pPr>
      <w:r w:rsidRPr="00545F6D">
        <w:t>Необходимость активности личности в приобщении к ЗОЖ.</w:t>
      </w:r>
    </w:p>
    <w:p w14:paraId="0CCA5812" w14:textId="77777777" w:rsidR="002838C8" w:rsidRPr="00545F6D" w:rsidRDefault="002838C8" w:rsidP="00C12C22">
      <w:pPr>
        <w:tabs>
          <w:tab w:val="num" w:pos="709"/>
        </w:tabs>
        <w:spacing w:after="0"/>
        <w:ind w:left="-284" w:firstLine="284"/>
        <w:rPr>
          <w:rFonts w:ascii="Times New Roman" w:hAnsi="Times New Roman" w:cs="Times New Roman"/>
          <w:sz w:val="24"/>
          <w:szCs w:val="24"/>
        </w:rPr>
      </w:pPr>
    </w:p>
    <w:p w14:paraId="49A15A6B" w14:textId="77777777" w:rsidR="00353223" w:rsidRPr="00545F6D" w:rsidRDefault="00353223" w:rsidP="00963FDD">
      <w:pPr>
        <w:spacing w:after="0" w:line="360" w:lineRule="auto"/>
        <w:ind w:hanging="360"/>
        <w:jc w:val="both"/>
        <w:rPr>
          <w:rFonts w:ascii="Times New Roman" w:hAnsi="Times New Roman" w:cs="Times New Roman"/>
          <w:sz w:val="24"/>
          <w:szCs w:val="24"/>
        </w:rPr>
      </w:pPr>
    </w:p>
    <w:p w14:paraId="4E169755" w14:textId="340C7EEB" w:rsidR="00FD1445" w:rsidRPr="00545F6D" w:rsidRDefault="00353223" w:rsidP="00963FDD">
      <w:pPr>
        <w:spacing w:after="0" w:line="360" w:lineRule="auto"/>
        <w:ind w:hanging="360"/>
        <w:jc w:val="center"/>
        <w:rPr>
          <w:rFonts w:ascii="Times New Roman" w:eastAsia="Times New Roman" w:hAnsi="Times New Roman" w:cs="Times New Roman"/>
          <w:b/>
          <w:i/>
        </w:rPr>
      </w:pPr>
      <w:r w:rsidRPr="00545F6D">
        <w:rPr>
          <w:rFonts w:ascii="Times New Roman" w:eastAsia="Times New Roman" w:hAnsi="Times New Roman" w:cs="Times New Roman"/>
          <w:b/>
          <w:i/>
        </w:rPr>
        <w:t>1</w:t>
      </w:r>
      <w:r w:rsidR="00552387">
        <w:rPr>
          <w:rFonts w:ascii="Times New Roman" w:eastAsia="Times New Roman" w:hAnsi="Times New Roman" w:cs="Times New Roman"/>
          <w:b/>
          <w:i/>
        </w:rPr>
        <w:t>0</w:t>
      </w:r>
      <w:r w:rsidRPr="00545F6D">
        <w:rPr>
          <w:rFonts w:ascii="Times New Roman" w:eastAsia="Times New Roman" w:hAnsi="Times New Roman" w:cs="Times New Roman"/>
          <w:b/>
          <w:i/>
        </w:rPr>
        <w:t>.4.</w:t>
      </w:r>
      <w:r w:rsidR="000D7ED1" w:rsidRPr="00545F6D">
        <w:rPr>
          <w:rFonts w:ascii="Times New Roman" w:eastAsia="Times New Roman" w:hAnsi="Times New Roman" w:cs="Times New Roman"/>
          <w:b/>
          <w:i/>
        </w:rPr>
        <w:t>Тестовые задания</w:t>
      </w:r>
    </w:p>
    <w:p w14:paraId="53B87743" w14:textId="77777777" w:rsidR="00FF65CD" w:rsidRPr="00545F6D" w:rsidRDefault="00FF65CD" w:rsidP="00FF65CD">
      <w:pPr>
        <w:spacing w:after="0" w:line="360" w:lineRule="auto"/>
        <w:jc w:val="both"/>
        <w:rPr>
          <w:rFonts w:ascii="Times New Roman" w:hAnsi="Times New Roman" w:cs="Times New Roman"/>
          <w:sz w:val="24"/>
          <w:szCs w:val="24"/>
        </w:rPr>
      </w:pPr>
    </w:p>
    <w:p w14:paraId="66C427F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культура представляет собой...</w:t>
      </w:r>
    </w:p>
    <w:p w14:paraId="0E3D4A4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учебный предмет в школе;</w:t>
      </w:r>
    </w:p>
    <w:p w14:paraId="605663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выполнение упражнений;</w:t>
      </w:r>
    </w:p>
    <w:p w14:paraId="6D286F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возможностей человека</w:t>
      </w:r>
    </w:p>
    <w:p w14:paraId="433FB36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часть человеческой культуры.</w:t>
      </w:r>
    </w:p>
    <w:p w14:paraId="7DD32EA4" w14:textId="77777777" w:rsidR="00FF65CD" w:rsidRPr="00545F6D" w:rsidRDefault="00FF65CD" w:rsidP="00FF65CD">
      <w:pPr>
        <w:spacing w:after="0" w:line="360" w:lineRule="auto"/>
        <w:jc w:val="both"/>
        <w:rPr>
          <w:rFonts w:ascii="Times New Roman" w:hAnsi="Times New Roman" w:cs="Times New Roman"/>
          <w:sz w:val="24"/>
          <w:szCs w:val="24"/>
        </w:rPr>
      </w:pPr>
    </w:p>
    <w:p w14:paraId="29B145D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Отличительным признаком физической культуры является...</w:t>
      </w:r>
    </w:p>
    <w:p w14:paraId="10CFF65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воспитание физических качеств и обучение двигательным действиям;</w:t>
      </w:r>
    </w:p>
    <w:p w14:paraId="1529F67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физическое совершенство;</w:t>
      </w:r>
    </w:p>
    <w:p w14:paraId="05E0258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выполнение физических упражнений;</w:t>
      </w:r>
    </w:p>
    <w:p w14:paraId="030D0C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занятия в форме уроков.</w:t>
      </w:r>
    </w:p>
    <w:p w14:paraId="26B1F7DC" w14:textId="77777777" w:rsidR="00FF65CD" w:rsidRPr="00545F6D" w:rsidRDefault="00FF65CD" w:rsidP="00FF65CD">
      <w:pPr>
        <w:spacing w:after="0" w:line="360" w:lineRule="auto"/>
        <w:jc w:val="both"/>
        <w:rPr>
          <w:rFonts w:ascii="Times New Roman" w:hAnsi="Times New Roman" w:cs="Times New Roman"/>
          <w:sz w:val="24"/>
          <w:szCs w:val="24"/>
        </w:rPr>
      </w:pPr>
    </w:p>
    <w:p w14:paraId="147E7A6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Базовая физическая культура преимущественно ориентирована на обеспечение...</w:t>
      </w:r>
    </w:p>
    <w:p w14:paraId="532ABD3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развития резервных возможностей организма человека</w:t>
      </w:r>
    </w:p>
    <w:p w14:paraId="29A92A1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физической подготовленности человека к жизни;</w:t>
      </w:r>
    </w:p>
    <w:p w14:paraId="59BF8E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восстановление здоровья;</w:t>
      </w:r>
    </w:p>
    <w:p w14:paraId="24BDBF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E71B7BD" w14:textId="77777777" w:rsidR="00FF65CD" w:rsidRPr="00545F6D" w:rsidRDefault="00FF65CD" w:rsidP="00FF65CD">
      <w:pPr>
        <w:spacing w:after="0" w:line="360" w:lineRule="auto"/>
        <w:jc w:val="both"/>
        <w:rPr>
          <w:rFonts w:ascii="Times New Roman" w:hAnsi="Times New Roman" w:cs="Times New Roman"/>
          <w:sz w:val="24"/>
          <w:szCs w:val="24"/>
        </w:rPr>
      </w:pPr>
    </w:p>
    <w:p w14:paraId="0BA28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Здоровый образ жизни - это способ жизнедеятельности, направленный на...</w:t>
      </w:r>
    </w:p>
    <w:p w14:paraId="7623D7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развитие физических качеств людей;</w:t>
      </w:r>
    </w:p>
    <w:p w14:paraId="581545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поддержание высокой работоспособности людей;</w:t>
      </w:r>
    </w:p>
    <w:p w14:paraId="432ABB6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сохранения и укрепления здоровья людей;</w:t>
      </w:r>
    </w:p>
    <w:p w14:paraId="5965072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подготовку к профессиональной деятельности.</w:t>
      </w:r>
    </w:p>
    <w:p w14:paraId="13CF8895" w14:textId="77777777" w:rsidR="00FF65CD" w:rsidRPr="00545F6D" w:rsidRDefault="00FF65CD" w:rsidP="00FF65CD">
      <w:pPr>
        <w:spacing w:after="0" w:line="360" w:lineRule="auto"/>
        <w:jc w:val="both"/>
        <w:rPr>
          <w:rFonts w:ascii="Times New Roman" w:hAnsi="Times New Roman" w:cs="Times New Roman"/>
          <w:sz w:val="24"/>
          <w:szCs w:val="24"/>
        </w:rPr>
      </w:pPr>
    </w:p>
    <w:p w14:paraId="1BB77ED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6988E4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закаливания и физиотерапевтических процедур.</w:t>
      </w:r>
    </w:p>
    <w:p w14:paraId="43BB946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обеспечения полноценного физического развития</w:t>
      </w:r>
    </w:p>
    <w:p w14:paraId="0E381AC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совершенствования телосложения.</w:t>
      </w:r>
    </w:p>
    <w:p w14:paraId="196891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формирования двигательных умений и навыков.</w:t>
      </w:r>
    </w:p>
    <w:p w14:paraId="5B952982" w14:textId="77777777" w:rsidR="00FF65CD" w:rsidRPr="00545F6D" w:rsidRDefault="00FF65CD" w:rsidP="00FF65CD">
      <w:pPr>
        <w:spacing w:after="0" w:line="360" w:lineRule="auto"/>
        <w:jc w:val="both"/>
        <w:rPr>
          <w:rFonts w:ascii="Times New Roman" w:hAnsi="Times New Roman" w:cs="Times New Roman"/>
          <w:sz w:val="24"/>
          <w:szCs w:val="24"/>
        </w:rPr>
      </w:pPr>
    </w:p>
    <w:p w14:paraId="04663DB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Физическая подготовка представляет собой ...</w:t>
      </w:r>
    </w:p>
    <w:p w14:paraId="615B498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обучения движениям и воспитания физических качеств;</w:t>
      </w:r>
    </w:p>
    <w:p w14:paraId="061FF5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уровень развития характеризующийся высокой работоспособностью;</w:t>
      </w:r>
    </w:p>
    <w:p w14:paraId="1327FF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физическое воспитание с ярко выраженным прикладным эффектом;</w:t>
      </w:r>
    </w:p>
    <w:p w14:paraId="008FC6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процесс укрепления здоровья и повышения двигательных возможностей.</w:t>
      </w:r>
    </w:p>
    <w:p w14:paraId="26C50129" w14:textId="77777777" w:rsidR="00FF65CD" w:rsidRPr="00545F6D" w:rsidRDefault="00FF65CD" w:rsidP="00FF65CD">
      <w:pPr>
        <w:spacing w:after="0" w:line="360" w:lineRule="auto"/>
        <w:jc w:val="both"/>
        <w:rPr>
          <w:rFonts w:ascii="Times New Roman" w:hAnsi="Times New Roman" w:cs="Times New Roman"/>
          <w:sz w:val="24"/>
          <w:szCs w:val="24"/>
        </w:rPr>
      </w:pPr>
    </w:p>
    <w:p w14:paraId="6ECA4B7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7.</w:t>
      </w:r>
      <w:r w:rsidRPr="00545F6D">
        <w:rPr>
          <w:rFonts w:ascii="Times New Roman" w:hAnsi="Times New Roman" w:cs="Times New Roman"/>
          <w:sz w:val="24"/>
          <w:szCs w:val="24"/>
        </w:rPr>
        <w:tab/>
        <w:t>Физическими упражнениями называются...</w:t>
      </w:r>
    </w:p>
    <w:p w14:paraId="61BE548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5DBDD97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2)</w:t>
      </w:r>
      <w:r w:rsidRPr="00545F6D">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74CB84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3546FE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7F8DD6CC" w14:textId="77777777" w:rsidR="00FF65CD" w:rsidRPr="00545F6D" w:rsidRDefault="00FF65CD" w:rsidP="00FF65CD">
      <w:pPr>
        <w:spacing w:after="0" w:line="360" w:lineRule="auto"/>
        <w:jc w:val="both"/>
        <w:rPr>
          <w:rFonts w:ascii="Times New Roman" w:hAnsi="Times New Roman" w:cs="Times New Roman"/>
          <w:sz w:val="24"/>
          <w:szCs w:val="24"/>
        </w:rPr>
      </w:pPr>
    </w:p>
    <w:p w14:paraId="7F763D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8.</w:t>
      </w:r>
      <w:r w:rsidRPr="00545F6D">
        <w:rPr>
          <w:rFonts w:ascii="Times New Roman" w:hAnsi="Times New Roman" w:cs="Times New Roman"/>
          <w:sz w:val="24"/>
          <w:szCs w:val="24"/>
        </w:rPr>
        <w:tab/>
        <w:t>Техникой физических упражнений принято называть...</w:t>
      </w:r>
    </w:p>
    <w:p w14:paraId="7619BF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 целесообразного решения двигательной задачи;</w:t>
      </w:r>
    </w:p>
    <w:p w14:paraId="54DA7B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 организации движений при выполнении упражнений;</w:t>
      </w:r>
    </w:p>
    <w:p w14:paraId="5CBD03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состав и последовательность движений при выполнении упражнений;</w:t>
      </w:r>
    </w:p>
    <w:p w14:paraId="5A3BFA4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рациональную организацию двигательных действий.</w:t>
      </w:r>
    </w:p>
    <w:p w14:paraId="49FC3E4B" w14:textId="77777777" w:rsidR="00FF65CD" w:rsidRPr="00545F6D" w:rsidRDefault="00FF65CD" w:rsidP="00FF65CD">
      <w:pPr>
        <w:spacing w:after="0" w:line="360" w:lineRule="auto"/>
        <w:jc w:val="both"/>
        <w:rPr>
          <w:rFonts w:ascii="Times New Roman" w:hAnsi="Times New Roman" w:cs="Times New Roman"/>
          <w:sz w:val="24"/>
          <w:szCs w:val="24"/>
        </w:rPr>
      </w:pPr>
    </w:p>
    <w:p w14:paraId="6CEEA3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9.</w:t>
      </w:r>
      <w:r w:rsidRPr="00545F6D">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19FBBBE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положительно сказывается на физическом и психическом состоянии человека;</w:t>
      </w:r>
    </w:p>
    <w:p w14:paraId="696576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снимается утомление нервных клеток головного мозга;</w:t>
      </w:r>
    </w:p>
    <w:p w14:paraId="74725DB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82A52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притупляется чувство общей усталости и повышается тонус организма.</w:t>
      </w:r>
    </w:p>
    <w:p w14:paraId="49078BE2" w14:textId="77777777" w:rsidR="00FF65CD" w:rsidRPr="00545F6D" w:rsidRDefault="00FF65CD" w:rsidP="00FF65CD">
      <w:pPr>
        <w:spacing w:after="0" w:line="360" w:lineRule="auto"/>
        <w:jc w:val="both"/>
        <w:rPr>
          <w:rFonts w:ascii="Times New Roman" w:hAnsi="Times New Roman" w:cs="Times New Roman"/>
          <w:sz w:val="24"/>
          <w:szCs w:val="24"/>
        </w:rPr>
      </w:pPr>
    </w:p>
    <w:p w14:paraId="418E437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10.</w:t>
      </w:r>
      <w:r w:rsidRPr="00545F6D">
        <w:rPr>
          <w:rFonts w:ascii="Times New Roman" w:hAnsi="Times New Roman" w:cs="Times New Roman"/>
          <w:sz w:val="24"/>
          <w:szCs w:val="24"/>
        </w:rPr>
        <w:tab/>
        <w:t>Тяжелая степень переутомления при умственном труде характеризуется</w:t>
      </w:r>
    </w:p>
    <w:p w14:paraId="09BE97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Угнетением, резкой раздражительностью, бессонницей</w:t>
      </w:r>
    </w:p>
    <w:p w14:paraId="6FCBB0D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Хорошим настроением</w:t>
      </w:r>
    </w:p>
    <w:p w14:paraId="744BE82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Ощущением тяжести в голове</w:t>
      </w:r>
    </w:p>
    <w:p w14:paraId="1F169F2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Отсутствием снижения умственной работоспособности</w:t>
      </w:r>
    </w:p>
    <w:p w14:paraId="41E45370" w14:textId="77777777" w:rsidR="00FF65CD" w:rsidRPr="00545F6D" w:rsidRDefault="00FF65CD" w:rsidP="00FF65CD">
      <w:pPr>
        <w:spacing w:after="0" w:line="360" w:lineRule="auto"/>
        <w:jc w:val="both"/>
        <w:rPr>
          <w:rFonts w:ascii="Times New Roman" w:hAnsi="Times New Roman" w:cs="Times New Roman"/>
          <w:sz w:val="24"/>
          <w:szCs w:val="24"/>
        </w:rPr>
      </w:pPr>
    </w:p>
    <w:p w14:paraId="6F61D95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11.</w:t>
      </w:r>
      <w:r w:rsidRPr="00545F6D">
        <w:rPr>
          <w:rFonts w:ascii="Times New Roman" w:hAnsi="Times New Roman" w:cs="Times New Roman"/>
          <w:sz w:val="24"/>
          <w:szCs w:val="24"/>
        </w:rPr>
        <w:tab/>
        <w:t>Работоспособность-это...</w:t>
      </w:r>
    </w:p>
    <w:p w14:paraId="17DB96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5E26B9E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0EB59DE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87713A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способность развивать резервные возможности организма человека</w:t>
      </w:r>
    </w:p>
    <w:p w14:paraId="3B3A2073" w14:textId="77777777" w:rsidR="00FF65CD" w:rsidRPr="00545F6D" w:rsidRDefault="00FF65CD" w:rsidP="00FF65CD">
      <w:pPr>
        <w:spacing w:after="0" w:line="360" w:lineRule="auto"/>
        <w:jc w:val="both"/>
        <w:rPr>
          <w:rFonts w:ascii="Times New Roman" w:hAnsi="Times New Roman" w:cs="Times New Roman"/>
          <w:sz w:val="24"/>
          <w:szCs w:val="24"/>
        </w:rPr>
      </w:pPr>
    </w:p>
    <w:p w14:paraId="3FFB9E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12.</w:t>
      </w:r>
      <w:r w:rsidRPr="00545F6D">
        <w:rPr>
          <w:rFonts w:ascii="Times New Roman" w:hAnsi="Times New Roman" w:cs="Times New Roman"/>
          <w:sz w:val="24"/>
          <w:szCs w:val="24"/>
        </w:rPr>
        <w:tab/>
        <w:t>Под физическим развитием понимается...</w:t>
      </w:r>
    </w:p>
    <w:p w14:paraId="32F8282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процесс изменения морфофункциональных свойств организма на протяжении жизни;</w:t>
      </w:r>
    </w:p>
    <w:p w14:paraId="752991D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56CC18D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EE15A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657DB06" w14:textId="77777777" w:rsidR="00FF65CD" w:rsidRPr="00545F6D" w:rsidRDefault="00FF65CD" w:rsidP="00FF65CD">
      <w:pPr>
        <w:spacing w:after="0" w:line="360" w:lineRule="auto"/>
        <w:jc w:val="both"/>
        <w:rPr>
          <w:rFonts w:ascii="Times New Roman" w:hAnsi="Times New Roman" w:cs="Times New Roman"/>
          <w:sz w:val="24"/>
          <w:szCs w:val="24"/>
        </w:rPr>
      </w:pPr>
    </w:p>
    <w:p w14:paraId="037A48B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13.</w:t>
      </w:r>
      <w:r w:rsidRPr="00545F6D">
        <w:rPr>
          <w:rFonts w:ascii="Times New Roman" w:hAnsi="Times New Roman" w:cs="Times New Roman"/>
          <w:sz w:val="24"/>
          <w:szCs w:val="24"/>
        </w:rPr>
        <w:tab/>
        <w:t>Для формирования телосложения малоэффективны упражнения...</w:t>
      </w:r>
    </w:p>
    <w:p w14:paraId="0544CF5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способствующие повышению быстроты движений;</w:t>
      </w:r>
    </w:p>
    <w:p w14:paraId="3BD389F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способствующие снижению веса тела</w:t>
      </w:r>
    </w:p>
    <w:p w14:paraId="3D615D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объединенные в форме круговой тренировки;</w:t>
      </w:r>
    </w:p>
    <w:p w14:paraId="5B5329C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способствующие увеличению мышечной массы.</w:t>
      </w:r>
    </w:p>
    <w:p w14:paraId="2076D47F" w14:textId="77777777" w:rsidR="00FF65CD" w:rsidRPr="00545F6D" w:rsidRDefault="00FF65CD" w:rsidP="00FF65CD">
      <w:pPr>
        <w:spacing w:after="0" w:line="360" w:lineRule="auto"/>
        <w:jc w:val="both"/>
        <w:rPr>
          <w:rFonts w:ascii="Times New Roman" w:hAnsi="Times New Roman" w:cs="Times New Roman"/>
          <w:sz w:val="24"/>
          <w:szCs w:val="24"/>
        </w:rPr>
      </w:pPr>
    </w:p>
    <w:p w14:paraId="09C2C2C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14.</w:t>
      </w:r>
      <w:r w:rsidRPr="00545F6D">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0FB676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гибкость;</w:t>
      </w:r>
    </w:p>
    <w:p w14:paraId="65E44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ловкость;</w:t>
      </w:r>
    </w:p>
    <w:p w14:paraId="0199CA3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w:t>
      </w:r>
    </w:p>
    <w:p w14:paraId="03EE3E6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реакция.</w:t>
      </w:r>
    </w:p>
    <w:p w14:paraId="65DB9F6C" w14:textId="77777777" w:rsidR="00FF65CD" w:rsidRPr="00545F6D" w:rsidRDefault="00FF65CD" w:rsidP="00FF65CD">
      <w:pPr>
        <w:spacing w:after="0" w:line="360" w:lineRule="auto"/>
        <w:jc w:val="both"/>
        <w:rPr>
          <w:rFonts w:ascii="Times New Roman" w:hAnsi="Times New Roman" w:cs="Times New Roman"/>
          <w:sz w:val="24"/>
          <w:szCs w:val="24"/>
        </w:rPr>
      </w:pPr>
    </w:p>
    <w:p w14:paraId="357FE09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15.</w:t>
      </w:r>
      <w:r w:rsidRPr="00545F6D">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5D6C53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поступают питательные вещества к системам организма</w:t>
      </w:r>
    </w:p>
    <w:p w14:paraId="1B596F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повышаются возможности дыхательной системы;</w:t>
      </w:r>
    </w:p>
    <w:p w14:paraId="510CFB8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организм легче противостоит простудным и инфекционным заболеваниям;</w:t>
      </w:r>
    </w:p>
    <w:p w14:paraId="7A19723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способствуют повышению резервных возможностей организма</w:t>
      </w:r>
    </w:p>
    <w:p w14:paraId="3D4030A1" w14:textId="77777777" w:rsidR="00FF65CD" w:rsidRPr="00545F6D" w:rsidRDefault="00FF65CD" w:rsidP="00FF65CD">
      <w:pPr>
        <w:spacing w:after="0" w:line="360" w:lineRule="auto"/>
        <w:jc w:val="both"/>
        <w:rPr>
          <w:rFonts w:ascii="Times New Roman" w:hAnsi="Times New Roman" w:cs="Times New Roman"/>
          <w:sz w:val="24"/>
          <w:szCs w:val="24"/>
        </w:rPr>
      </w:pPr>
    </w:p>
    <w:p w14:paraId="629659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16.</w:t>
      </w:r>
      <w:r w:rsidRPr="00545F6D">
        <w:rPr>
          <w:rFonts w:ascii="Times New Roman" w:hAnsi="Times New Roman" w:cs="Times New Roman"/>
          <w:sz w:val="24"/>
          <w:szCs w:val="24"/>
        </w:rPr>
        <w:tab/>
        <w:t>Под здоровьем понимают такое состояние человек а, при котором ...</w:t>
      </w:r>
    </w:p>
    <w:p w14:paraId="3CEA87A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его органы и системы работают эффективно и экономно;</w:t>
      </w:r>
    </w:p>
    <w:p w14:paraId="0C63BDC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 восстанавливается после физических и психических нагрузок;</w:t>
      </w:r>
    </w:p>
    <w:p w14:paraId="6973810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легко переносятся неблагоприятные климатические условия;</w:t>
      </w:r>
    </w:p>
    <w:p w14:paraId="0F2919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наблюдается все перечисленное</w:t>
      </w:r>
    </w:p>
    <w:p w14:paraId="36B67E1A" w14:textId="77777777" w:rsidR="00FF65CD" w:rsidRPr="00545F6D" w:rsidRDefault="00FF65CD" w:rsidP="00FF65CD">
      <w:pPr>
        <w:spacing w:after="0" w:line="360" w:lineRule="auto"/>
        <w:jc w:val="both"/>
        <w:rPr>
          <w:rFonts w:ascii="Times New Roman" w:hAnsi="Times New Roman" w:cs="Times New Roman"/>
          <w:sz w:val="24"/>
          <w:szCs w:val="24"/>
        </w:rPr>
      </w:pPr>
    </w:p>
    <w:p w14:paraId="121087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17.</w:t>
      </w:r>
      <w:r w:rsidRPr="00545F6D">
        <w:rPr>
          <w:rFonts w:ascii="Times New Roman" w:hAnsi="Times New Roman" w:cs="Times New Roman"/>
          <w:sz w:val="24"/>
          <w:szCs w:val="24"/>
        </w:rPr>
        <w:tab/>
        <w:t>Какие упражнения неэффективны при формировании телосложения?</w:t>
      </w:r>
    </w:p>
    <w:p w14:paraId="1F20CFD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упражнения, способствующие увеличению мышечной массы;</w:t>
      </w:r>
    </w:p>
    <w:p w14:paraId="48D1D9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упражнения, способствующие снижению массы тела;</w:t>
      </w:r>
    </w:p>
    <w:p w14:paraId="358C034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упражнения, объединенные в фирме круговой тренировки;</w:t>
      </w:r>
    </w:p>
    <w:p w14:paraId="57675D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упражнения, способствующие повышению быстроты движений.</w:t>
      </w:r>
    </w:p>
    <w:p w14:paraId="3389C128" w14:textId="77777777" w:rsidR="00FF65CD" w:rsidRPr="00545F6D" w:rsidRDefault="00FF65CD" w:rsidP="00FF65CD">
      <w:pPr>
        <w:spacing w:after="0" w:line="360" w:lineRule="auto"/>
        <w:jc w:val="both"/>
        <w:rPr>
          <w:rFonts w:ascii="Times New Roman" w:hAnsi="Times New Roman" w:cs="Times New Roman"/>
          <w:sz w:val="24"/>
          <w:szCs w:val="24"/>
        </w:rPr>
      </w:pPr>
    </w:p>
    <w:p w14:paraId="46C3E0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18.</w:t>
      </w:r>
      <w:r w:rsidRPr="00545F6D">
        <w:rPr>
          <w:rFonts w:ascii="Times New Roman" w:hAnsi="Times New Roman" w:cs="Times New Roman"/>
          <w:sz w:val="24"/>
          <w:szCs w:val="24"/>
        </w:rPr>
        <w:tab/>
        <w:t>Спортивно-игровую деятельность характеризует...</w:t>
      </w:r>
    </w:p>
    <w:p w14:paraId="6384336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I)</w:t>
      </w:r>
      <w:r w:rsidRPr="00545F6D">
        <w:rPr>
          <w:rFonts w:ascii="Times New Roman" w:hAnsi="Times New Roman" w:cs="Times New Roman"/>
          <w:sz w:val="24"/>
          <w:szCs w:val="24"/>
        </w:rPr>
        <w:tab/>
        <w:t>стремление к максимальному результату;</w:t>
      </w:r>
    </w:p>
    <w:p w14:paraId="61B4861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конфликтность ситуаций поединков</w:t>
      </w:r>
    </w:p>
    <w:p w14:paraId="658885A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наличие конкретного сюжета</w:t>
      </w:r>
    </w:p>
    <w:p w14:paraId="417D4A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высокая значимость качества исполнения роли.</w:t>
      </w:r>
    </w:p>
    <w:p w14:paraId="7EB0B42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 </w:t>
      </w:r>
    </w:p>
    <w:p w14:paraId="5BFC03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19.</w:t>
      </w:r>
      <w:r w:rsidRPr="00545F6D">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FBEC5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4B150D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не рекомендуется тренироваться при интенсивном солнечном излучении;</w:t>
      </w:r>
    </w:p>
    <w:p w14:paraId="2177125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после занятий следует принять холодный душ.</w:t>
      </w:r>
    </w:p>
    <w:p w14:paraId="70082D7C" w14:textId="77777777" w:rsidR="00FF65CD" w:rsidRPr="00545F6D" w:rsidRDefault="00FF65CD" w:rsidP="00FF65CD">
      <w:pPr>
        <w:spacing w:after="0" w:line="360" w:lineRule="auto"/>
        <w:jc w:val="both"/>
        <w:rPr>
          <w:rFonts w:ascii="Times New Roman" w:hAnsi="Times New Roman" w:cs="Times New Roman"/>
          <w:sz w:val="24"/>
          <w:szCs w:val="24"/>
        </w:rPr>
      </w:pPr>
    </w:p>
    <w:p w14:paraId="04C5D4A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20.</w:t>
      </w:r>
      <w:r w:rsidRPr="00545F6D">
        <w:rPr>
          <w:rFonts w:ascii="Times New Roman" w:hAnsi="Times New Roman" w:cs="Times New Roman"/>
          <w:sz w:val="24"/>
          <w:szCs w:val="24"/>
        </w:rPr>
        <w:tab/>
        <w:t>Какое из представленных утверждений не соответствует действительности?</w:t>
      </w:r>
    </w:p>
    <w:p w14:paraId="347ACB3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65D3466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540276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вое представленные утверждения соответствуют действительности.</w:t>
      </w:r>
    </w:p>
    <w:p w14:paraId="2113FBC6" w14:textId="77777777" w:rsidR="00FF65CD" w:rsidRPr="00545F6D" w:rsidRDefault="00FF65CD" w:rsidP="00FF65CD">
      <w:pPr>
        <w:spacing w:after="0" w:line="360" w:lineRule="auto"/>
        <w:jc w:val="both"/>
        <w:rPr>
          <w:rFonts w:ascii="Times New Roman" w:hAnsi="Times New Roman" w:cs="Times New Roman"/>
          <w:sz w:val="24"/>
          <w:szCs w:val="24"/>
        </w:rPr>
      </w:pPr>
    </w:p>
    <w:p w14:paraId="16AE9A5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21.</w:t>
      </w:r>
      <w:r w:rsidRPr="00545F6D">
        <w:rPr>
          <w:rFonts w:ascii="Times New Roman" w:hAnsi="Times New Roman" w:cs="Times New Roman"/>
          <w:sz w:val="24"/>
          <w:szCs w:val="24"/>
        </w:rPr>
        <w:tab/>
        <w:t>С помощью какого теста определяется ловкость?</w:t>
      </w:r>
    </w:p>
    <w:p w14:paraId="436308E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6-ти минутный бег;</w:t>
      </w:r>
    </w:p>
    <w:p w14:paraId="4958E92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2)</w:t>
      </w:r>
      <w:r w:rsidRPr="00545F6D">
        <w:rPr>
          <w:rFonts w:ascii="Times New Roman" w:hAnsi="Times New Roman" w:cs="Times New Roman"/>
          <w:sz w:val="24"/>
          <w:szCs w:val="24"/>
        </w:rPr>
        <w:tab/>
        <w:t>подтягивание;</w:t>
      </w:r>
    </w:p>
    <w:p w14:paraId="72F51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челночный бег;</w:t>
      </w:r>
    </w:p>
    <w:p w14:paraId="3F082D4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бег 100 метров.</w:t>
      </w:r>
    </w:p>
    <w:p w14:paraId="37BDB990" w14:textId="77777777" w:rsidR="00FF65CD" w:rsidRPr="00545F6D" w:rsidRDefault="00FF65CD" w:rsidP="00FF65CD">
      <w:pPr>
        <w:spacing w:after="0" w:line="360" w:lineRule="auto"/>
        <w:jc w:val="both"/>
        <w:rPr>
          <w:rFonts w:ascii="Times New Roman" w:hAnsi="Times New Roman" w:cs="Times New Roman"/>
          <w:sz w:val="24"/>
          <w:szCs w:val="24"/>
        </w:rPr>
      </w:pPr>
    </w:p>
    <w:p w14:paraId="048488B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22.</w:t>
      </w:r>
      <w:r w:rsidRPr="00545F6D">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координационно-двигательной выносливостью;</w:t>
      </w:r>
    </w:p>
    <w:p w14:paraId="3C6D6E1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спортивной формой;</w:t>
      </w:r>
    </w:p>
    <w:p w14:paraId="4D254B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общей выносливостью;</w:t>
      </w:r>
    </w:p>
    <w:p w14:paraId="2AD9394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подготовленностью.</w:t>
      </w:r>
    </w:p>
    <w:p w14:paraId="6A776222" w14:textId="77777777" w:rsidR="00FF65CD" w:rsidRPr="00545F6D" w:rsidRDefault="00FF65CD" w:rsidP="00FF65CD">
      <w:pPr>
        <w:spacing w:after="0" w:line="360" w:lineRule="auto"/>
        <w:jc w:val="both"/>
        <w:rPr>
          <w:rFonts w:ascii="Times New Roman" w:hAnsi="Times New Roman" w:cs="Times New Roman"/>
          <w:sz w:val="24"/>
          <w:szCs w:val="24"/>
        </w:rPr>
      </w:pPr>
    </w:p>
    <w:p w14:paraId="00FCB08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23.</w:t>
      </w:r>
      <w:r w:rsidRPr="00545F6D">
        <w:rPr>
          <w:rFonts w:ascii="Times New Roman" w:hAnsi="Times New Roman" w:cs="Times New Roman"/>
          <w:sz w:val="24"/>
          <w:szCs w:val="24"/>
        </w:rPr>
        <w:tab/>
        <w:t>Для воспитания гибкости используются...</w:t>
      </w:r>
    </w:p>
    <w:p w14:paraId="790D26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движения рывкового характера;</w:t>
      </w:r>
    </w:p>
    <w:p w14:paraId="0894695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движения, выполняемые с большой амплитудой;</w:t>
      </w:r>
    </w:p>
    <w:p w14:paraId="40993E7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пружинящие движения</w:t>
      </w:r>
    </w:p>
    <w:p w14:paraId="51FD2BB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маховые движения с отношением и без него.</w:t>
      </w:r>
    </w:p>
    <w:p w14:paraId="78842F27" w14:textId="77777777" w:rsidR="00FF65CD" w:rsidRPr="00545F6D" w:rsidRDefault="00FF65CD" w:rsidP="00FF65CD">
      <w:pPr>
        <w:spacing w:after="0" w:line="360" w:lineRule="auto"/>
        <w:jc w:val="both"/>
        <w:rPr>
          <w:rFonts w:ascii="Times New Roman" w:hAnsi="Times New Roman" w:cs="Times New Roman"/>
          <w:sz w:val="24"/>
          <w:szCs w:val="24"/>
        </w:rPr>
      </w:pPr>
    </w:p>
    <w:p w14:paraId="0211D32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24.</w:t>
      </w:r>
      <w:r w:rsidRPr="00545F6D">
        <w:rPr>
          <w:rFonts w:ascii="Times New Roman" w:hAnsi="Times New Roman" w:cs="Times New Roman"/>
          <w:sz w:val="24"/>
          <w:szCs w:val="24"/>
        </w:rPr>
        <w:tab/>
        <w:t>Нагрузка физических упражнений характеризуется...</w:t>
      </w:r>
    </w:p>
    <w:p w14:paraId="00DEF6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04B4E2C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ветчиной их воздействия на организм;</w:t>
      </w:r>
    </w:p>
    <w:p w14:paraId="2A6CF1F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временем и количеством повторений двигательных действий;</w:t>
      </w:r>
    </w:p>
    <w:p w14:paraId="308B32E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напряжением определенных мышечных групп.</w:t>
      </w:r>
    </w:p>
    <w:p w14:paraId="672BBCD9" w14:textId="77777777" w:rsidR="00FF65CD" w:rsidRPr="00545F6D" w:rsidRDefault="00FF65CD" w:rsidP="00FF65CD">
      <w:pPr>
        <w:spacing w:after="0" w:line="360" w:lineRule="auto"/>
        <w:jc w:val="both"/>
        <w:rPr>
          <w:rFonts w:ascii="Times New Roman" w:hAnsi="Times New Roman" w:cs="Times New Roman"/>
          <w:sz w:val="24"/>
          <w:szCs w:val="24"/>
        </w:rPr>
      </w:pPr>
    </w:p>
    <w:p w14:paraId="13F8CC3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25.</w:t>
      </w:r>
      <w:r w:rsidRPr="00545F6D">
        <w:rPr>
          <w:rFonts w:ascii="Times New Roman" w:hAnsi="Times New Roman" w:cs="Times New Roman"/>
          <w:sz w:val="24"/>
          <w:szCs w:val="24"/>
        </w:rPr>
        <w:tab/>
        <w:t>Основными источниками энергии для организма являются;</w:t>
      </w:r>
    </w:p>
    <w:p w14:paraId="4AC0203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белки и жиры;</w:t>
      </w:r>
    </w:p>
    <w:p w14:paraId="47A0D8F0"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витамины и жиры;</w:t>
      </w:r>
    </w:p>
    <w:p w14:paraId="00AF4BC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углеводы и витамины;</w:t>
      </w:r>
    </w:p>
    <w:p w14:paraId="5FFBBE6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белки и витамины.</w:t>
      </w:r>
    </w:p>
    <w:p w14:paraId="57C55C53" w14:textId="77777777" w:rsidR="00FF65CD" w:rsidRPr="00545F6D" w:rsidRDefault="00FF65CD" w:rsidP="00FF65CD">
      <w:pPr>
        <w:spacing w:after="0" w:line="360" w:lineRule="auto"/>
        <w:jc w:val="both"/>
        <w:rPr>
          <w:rFonts w:ascii="Times New Roman" w:hAnsi="Times New Roman" w:cs="Times New Roman"/>
          <w:sz w:val="24"/>
          <w:szCs w:val="24"/>
        </w:rPr>
      </w:pPr>
    </w:p>
    <w:p w14:paraId="4973C3B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26.</w:t>
      </w:r>
      <w:r w:rsidRPr="00545F6D">
        <w:rPr>
          <w:rFonts w:ascii="Times New Roman" w:hAnsi="Times New Roman" w:cs="Times New Roman"/>
          <w:sz w:val="24"/>
          <w:szCs w:val="24"/>
        </w:rPr>
        <w:tab/>
        <w:t>Главной причиной нарушения осанки является...</w:t>
      </w:r>
    </w:p>
    <w:p w14:paraId="7927AB4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слабость мышц;</w:t>
      </w:r>
    </w:p>
    <w:p w14:paraId="01E2A9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привычка к определенным позам;</w:t>
      </w:r>
    </w:p>
    <w:p w14:paraId="6F858EA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отсутствие движений во время школьных уроков;</w:t>
      </w:r>
    </w:p>
    <w:p w14:paraId="71BF099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4)</w:t>
      </w:r>
      <w:r w:rsidRPr="00545F6D">
        <w:rPr>
          <w:rFonts w:ascii="Times New Roman" w:hAnsi="Times New Roman" w:cs="Times New Roman"/>
          <w:sz w:val="24"/>
          <w:szCs w:val="24"/>
        </w:rPr>
        <w:tab/>
        <w:t>ношение сумки, портфеля в одной руке</w:t>
      </w:r>
    </w:p>
    <w:p w14:paraId="48DFE41C" w14:textId="77777777" w:rsidR="00FF65CD" w:rsidRPr="00545F6D" w:rsidRDefault="00FF65CD" w:rsidP="00FF65CD">
      <w:pPr>
        <w:spacing w:after="0" w:line="360" w:lineRule="auto"/>
        <w:jc w:val="both"/>
        <w:rPr>
          <w:rFonts w:ascii="Times New Roman" w:hAnsi="Times New Roman" w:cs="Times New Roman"/>
          <w:sz w:val="24"/>
          <w:szCs w:val="24"/>
        </w:rPr>
      </w:pPr>
    </w:p>
    <w:p w14:paraId="503EE28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27.</w:t>
      </w:r>
      <w:r w:rsidRPr="00545F6D">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8660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Функциональная подготовка организма;</w:t>
      </w:r>
    </w:p>
    <w:p w14:paraId="192BB68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 Разучивание двигательных действий;</w:t>
      </w:r>
    </w:p>
    <w:p w14:paraId="3D059A8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Коррекция осанки;</w:t>
      </w:r>
    </w:p>
    <w:p w14:paraId="1B0700B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Воспитание физических качеств;</w:t>
      </w:r>
    </w:p>
    <w:p w14:paraId="76B26E9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5</w:t>
      </w:r>
      <w:r w:rsidRPr="00545F6D">
        <w:rPr>
          <w:rFonts w:ascii="Times New Roman" w:hAnsi="Times New Roman" w:cs="Times New Roman"/>
          <w:sz w:val="24"/>
          <w:szCs w:val="24"/>
        </w:rPr>
        <w:tab/>
        <w:t>Восстановление работоспособности;</w:t>
      </w:r>
    </w:p>
    <w:p w14:paraId="3649DDC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6</w:t>
      </w:r>
      <w:r w:rsidRPr="00545F6D">
        <w:rPr>
          <w:rFonts w:ascii="Times New Roman" w:hAnsi="Times New Roman" w:cs="Times New Roman"/>
          <w:sz w:val="24"/>
          <w:szCs w:val="24"/>
        </w:rPr>
        <w:tab/>
        <w:t>Активизация внимания</w:t>
      </w:r>
    </w:p>
    <w:p w14:paraId="4ACE721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1,4.</w:t>
      </w:r>
    </w:p>
    <w:p w14:paraId="6CFC934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2,4.</w:t>
      </w:r>
    </w:p>
    <w:p w14:paraId="30AC103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2,6.</w:t>
      </w:r>
    </w:p>
    <w:p w14:paraId="53F6278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3,5.</w:t>
      </w:r>
    </w:p>
    <w:p w14:paraId="255840D0" w14:textId="77777777" w:rsidR="00FF65CD" w:rsidRPr="00545F6D" w:rsidRDefault="00FF65CD" w:rsidP="00FF65CD">
      <w:pPr>
        <w:spacing w:after="0" w:line="360" w:lineRule="auto"/>
        <w:jc w:val="both"/>
        <w:rPr>
          <w:rFonts w:ascii="Times New Roman" w:hAnsi="Times New Roman" w:cs="Times New Roman"/>
          <w:sz w:val="24"/>
          <w:szCs w:val="24"/>
        </w:rPr>
      </w:pPr>
    </w:p>
    <w:p w14:paraId="45BB37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28.</w:t>
      </w:r>
      <w:r w:rsidRPr="00545F6D">
        <w:rPr>
          <w:rFonts w:ascii="Times New Roman" w:hAnsi="Times New Roman" w:cs="Times New Roman"/>
          <w:sz w:val="24"/>
          <w:szCs w:val="24"/>
        </w:rPr>
        <w:tab/>
        <w:t>По команде «кругом» выполняется следующая последовательность действий:</w:t>
      </w:r>
    </w:p>
    <w:p w14:paraId="3A45EA6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273E524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CE8287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ожидается команда «марш»;</w:t>
      </w:r>
    </w:p>
    <w:p w14:paraId="11663F6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поворот осуществляется в произвольном направлении.</w:t>
      </w:r>
    </w:p>
    <w:p w14:paraId="1A9BB6F4" w14:textId="77777777" w:rsidR="00FF65CD" w:rsidRPr="00545F6D" w:rsidRDefault="00FF65CD" w:rsidP="00FF65CD">
      <w:pPr>
        <w:spacing w:after="0" w:line="360" w:lineRule="auto"/>
        <w:jc w:val="both"/>
        <w:rPr>
          <w:rFonts w:ascii="Times New Roman" w:hAnsi="Times New Roman" w:cs="Times New Roman"/>
          <w:sz w:val="24"/>
          <w:szCs w:val="24"/>
        </w:rPr>
      </w:pPr>
    </w:p>
    <w:p w14:paraId="62C66244"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29.</w:t>
      </w:r>
      <w:r w:rsidRPr="00545F6D">
        <w:rPr>
          <w:rFonts w:ascii="Times New Roman" w:hAnsi="Times New Roman" w:cs="Times New Roman"/>
          <w:sz w:val="24"/>
          <w:szCs w:val="24"/>
        </w:rPr>
        <w:tab/>
        <w:t>Назовите основные физические качества человека:</w:t>
      </w:r>
    </w:p>
    <w:p w14:paraId="6FB4AA4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быстрота сила смелость, гибкость;</w:t>
      </w:r>
    </w:p>
    <w:p w14:paraId="00F69037"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быстрота сила ловкость, гибкость, выносливость;</w:t>
      </w:r>
    </w:p>
    <w:p w14:paraId="0E0736A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быстрота сила смелость, аккуратность, гибкость;</w:t>
      </w:r>
    </w:p>
    <w:p w14:paraId="45C909CD"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быстрота сила ловкость, гибкость, внимательность.</w:t>
      </w:r>
    </w:p>
    <w:p w14:paraId="4C89CDFC" w14:textId="77777777" w:rsidR="00FF65CD" w:rsidRPr="00545F6D" w:rsidRDefault="00FF65CD" w:rsidP="00FF65CD">
      <w:pPr>
        <w:spacing w:after="0" w:line="360" w:lineRule="auto"/>
        <w:jc w:val="both"/>
        <w:rPr>
          <w:rFonts w:ascii="Times New Roman" w:hAnsi="Times New Roman" w:cs="Times New Roman"/>
          <w:sz w:val="24"/>
          <w:szCs w:val="24"/>
        </w:rPr>
      </w:pPr>
    </w:p>
    <w:p w14:paraId="5DB009D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30.</w:t>
      </w:r>
      <w:r w:rsidRPr="00545F6D">
        <w:rPr>
          <w:rFonts w:ascii="Times New Roman" w:hAnsi="Times New Roman" w:cs="Times New Roman"/>
          <w:sz w:val="24"/>
          <w:szCs w:val="24"/>
        </w:rPr>
        <w:tab/>
        <w:t>Профессионально-прикладная физическая подготовка(ППФП) -это:</w:t>
      </w:r>
    </w:p>
    <w:p w14:paraId="45779B3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188B23D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2CEBB1AC"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lastRenderedPageBreak/>
        <w:t>3)</w:t>
      </w:r>
      <w:r w:rsidRPr="00545F6D">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0965BD49" w14:textId="77777777" w:rsidR="00FF65CD" w:rsidRPr="00545F6D" w:rsidRDefault="00FF65CD" w:rsidP="00FF65CD">
      <w:pPr>
        <w:spacing w:after="0" w:line="360" w:lineRule="auto"/>
        <w:jc w:val="both"/>
        <w:rPr>
          <w:rFonts w:ascii="Times New Roman" w:hAnsi="Times New Roman" w:cs="Times New Roman"/>
          <w:sz w:val="24"/>
          <w:szCs w:val="24"/>
        </w:rPr>
      </w:pPr>
    </w:p>
    <w:p w14:paraId="1F1B4E1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31.</w:t>
      </w:r>
      <w:r w:rsidRPr="00545F6D">
        <w:rPr>
          <w:rFonts w:ascii="Times New Roman" w:hAnsi="Times New Roman" w:cs="Times New Roman"/>
          <w:sz w:val="24"/>
          <w:szCs w:val="24"/>
        </w:rPr>
        <w:tab/>
        <w:t>Целью ППФП является:</w:t>
      </w:r>
    </w:p>
    <w:p w14:paraId="7590C25E"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формирование физической культуры личности будущего специалиста-профессионала</w:t>
      </w:r>
    </w:p>
    <w:p w14:paraId="4D7D787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6182A79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6C65626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содействие физическому совершенствованию спортсменов-профессионалов.</w:t>
      </w:r>
    </w:p>
    <w:p w14:paraId="087D6CAE" w14:textId="77777777" w:rsidR="00FF65CD" w:rsidRPr="00545F6D" w:rsidRDefault="00FF65CD" w:rsidP="00FF65CD">
      <w:pPr>
        <w:spacing w:after="0" w:line="360" w:lineRule="auto"/>
        <w:jc w:val="both"/>
        <w:rPr>
          <w:rFonts w:ascii="Times New Roman" w:hAnsi="Times New Roman" w:cs="Times New Roman"/>
          <w:sz w:val="24"/>
          <w:szCs w:val="24"/>
        </w:rPr>
      </w:pPr>
    </w:p>
    <w:p w14:paraId="4EBEFF8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32.</w:t>
      </w:r>
      <w:r w:rsidRPr="00545F6D">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психофизические способности;</w:t>
      </w:r>
    </w:p>
    <w:p w14:paraId="088C39A8"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физические качества;</w:t>
      </w:r>
    </w:p>
    <w:p w14:paraId="068CA086"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прикладные психические качества;</w:t>
      </w:r>
    </w:p>
    <w:p w14:paraId="5BF6FAE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профессионально-личностные качества</w:t>
      </w:r>
    </w:p>
    <w:p w14:paraId="2D03B7E0" w14:textId="77777777" w:rsidR="00FF65CD" w:rsidRPr="00545F6D" w:rsidRDefault="00FF65CD" w:rsidP="00FF65CD">
      <w:pPr>
        <w:spacing w:after="0" w:line="360" w:lineRule="auto"/>
        <w:jc w:val="both"/>
        <w:rPr>
          <w:rFonts w:ascii="Times New Roman" w:hAnsi="Times New Roman" w:cs="Times New Roman"/>
          <w:sz w:val="24"/>
          <w:szCs w:val="24"/>
        </w:rPr>
      </w:pPr>
    </w:p>
    <w:p w14:paraId="02B1C4F3"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33.</w:t>
      </w:r>
      <w:r w:rsidRPr="00545F6D">
        <w:rPr>
          <w:rFonts w:ascii="Times New Roman" w:hAnsi="Times New Roman" w:cs="Times New Roman"/>
          <w:sz w:val="24"/>
          <w:szCs w:val="24"/>
        </w:rPr>
        <w:tab/>
        <w:t>Основными структурными компонентами ППФП являются:</w:t>
      </w:r>
    </w:p>
    <w:p w14:paraId="78DD5712"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формы (виды), условия и характер труда режим труда и отдыха</w:t>
      </w:r>
    </w:p>
    <w:p w14:paraId="5E62419B"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7A7BAFA5"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вспомогательные виды спорта дополняющие учебный процесс по разделу ППФП;</w:t>
      </w:r>
    </w:p>
    <w:p w14:paraId="760E530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E956C0C" w14:textId="77777777" w:rsidR="00FF65CD" w:rsidRPr="00545F6D" w:rsidRDefault="00FF65CD" w:rsidP="00FF65CD">
      <w:pPr>
        <w:spacing w:after="0" w:line="360" w:lineRule="auto"/>
        <w:jc w:val="both"/>
        <w:rPr>
          <w:rFonts w:ascii="Times New Roman" w:hAnsi="Times New Roman" w:cs="Times New Roman"/>
          <w:sz w:val="24"/>
          <w:szCs w:val="24"/>
        </w:rPr>
      </w:pPr>
    </w:p>
    <w:p w14:paraId="655EDD1A"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34.</w:t>
      </w:r>
      <w:r w:rsidRPr="00545F6D">
        <w:rPr>
          <w:rFonts w:ascii="Times New Roman" w:hAnsi="Times New Roman" w:cs="Times New Roman"/>
          <w:sz w:val="24"/>
          <w:szCs w:val="24"/>
        </w:rPr>
        <w:tab/>
        <w:t>Построение учебно-тренировочного занятия по ППФП состоит из:</w:t>
      </w:r>
    </w:p>
    <w:p w14:paraId="035518F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1)</w:t>
      </w:r>
      <w:r w:rsidRPr="00545F6D">
        <w:rPr>
          <w:rFonts w:ascii="Times New Roman" w:hAnsi="Times New Roman" w:cs="Times New Roman"/>
          <w:sz w:val="24"/>
          <w:szCs w:val="24"/>
        </w:rPr>
        <w:tab/>
        <w:t>основной и заключительной части;</w:t>
      </w:r>
    </w:p>
    <w:p w14:paraId="72ACAD59"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2)</w:t>
      </w:r>
      <w:r w:rsidRPr="00545F6D">
        <w:rPr>
          <w:rFonts w:ascii="Times New Roman" w:hAnsi="Times New Roman" w:cs="Times New Roman"/>
          <w:sz w:val="24"/>
          <w:szCs w:val="24"/>
        </w:rPr>
        <w:tab/>
        <w:t>подготовительной и заключительной части;</w:t>
      </w:r>
    </w:p>
    <w:p w14:paraId="658330CF"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3)</w:t>
      </w:r>
      <w:r w:rsidRPr="00545F6D">
        <w:rPr>
          <w:rFonts w:ascii="Times New Roman" w:hAnsi="Times New Roman" w:cs="Times New Roman"/>
          <w:sz w:val="24"/>
          <w:szCs w:val="24"/>
        </w:rPr>
        <w:tab/>
        <w:t>основной, подготовительной и заключительной части;</w:t>
      </w:r>
    </w:p>
    <w:p w14:paraId="74F46151" w14:textId="77777777" w:rsidR="00FF65CD" w:rsidRPr="00545F6D" w:rsidRDefault="00FF65CD" w:rsidP="00FF65CD">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4)</w:t>
      </w:r>
      <w:r w:rsidRPr="00545F6D">
        <w:rPr>
          <w:rFonts w:ascii="Times New Roman" w:hAnsi="Times New Roman" w:cs="Times New Roman"/>
          <w:sz w:val="24"/>
          <w:szCs w:val="24"/>
        </w:rPr>
        <w:tab/>
        <w:t>подготовительной, основной и заключительной части;</w:t>
      </w:r>
    </w:p>
    <w:p w14:paraId="5E4664BF"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4D93EB32" w14:textId="77777777" w:rsidR="00FF65CD" w:rsidRPr="00545F6D" w:rsidRDefault="00FF65CD" w:rsidP="00FF65CD">
      <w:pPr>
        <w:spacing w:after="0" w:line="360" w:lineRule="auto"/>
        <w:ind w:hanging="360"/>
        <w:jc w:val="both"/>
        <w:rPr>
          <w:rFonts w:ascii="Times New Roman" w:eastAsia="Times New Roman" w:hAnsi="Times New Roman" w:cs="Times New Roman"/>
        </w:rPr>
      </w:pPr>
    </w:p>
    <w:p w14:paraId="3EB2C803" w14:textId="5E6DC048" w:rsidR="000D7ED1" w:rsidRPr="00545F6D" w:rsidRDefault="00F147C7"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.5.</w:t>
      </w:r>
      <w:r w:rsidR="000D7ED1" w:rsidRPr="00545F6D">
        <w:rPr>
          <w:rFonts w:ascii="Times New Roman" w:eastAsia="Times New Roman" w:hAnsi="Times New Roman" w:cs="Times New Roman"/>
          <w:b/>
          <w:i/>
          <w:sz w:val="24"/>
          <w:szCs w:val="24"/>
          <w:lang w:eastAsia="ru-RU"/>
        </w:rPr>
        <w:t>Темы рефератов, докладов, эссе</w:t>
      </w:r>
    </w:p>
    <w:p w14:paraId="6BAFF5AD" w14:textId="77777777" w:rsidR="00FF65CD" w:rsidRPr="00545F6D" w:rsidRDefault="00FF65CD" w:rsidP="00FF65CD">
      <w:pPr>
        <w:pStyle w:val="af2"/>
        <w:numPr>
          <w:ilvl w:val="0"/>
          <w:numId w:val="27"/>
        </w:numPr>
        <w:spacing w:line="360" w:lineRule="auto"/>
        <w:jc w:val="both"/>
      </w:pPr>
      <w:r w:rsidRPr="00545F6D">
        <w:t>История развития легкой атлетики.</w:t>
      </w:r>
    </w:p>
    <w:p w14:paraId="5870DED7" w14:textId="77777777" w:rsidR="00FF65CD" w:rsidRPr="00545F6D" w:rsidRDefault="00FF65CD" w:rsidP="00FF65CD">
      <w:pPr>
        <w:pStyle w:val="af2"/>
        <w:numPr>
          <w:ilvl w:val="0"/>
          <w:numId w:val="27"/>
        </w:numPr>
        <w:spacing w:line="360" w:lineRule="auto"/>
        <w:jc w:val="both"/>
      </w:pPr>
      <w:r w:rsidRPr="00545F6D">
        <w:t>Обзор Олимпийских игр</w:t>
      </w:r>
    </w:p>
    <w:p w14:paraId="7D21B4A5" w14:textId="77777777" w:rsidR="00FF65CD" w:rsidRPr="00545F6D" w:rsidRDefault="00FF65CD" w:rsidP="00FF65CD">
      <w:pPr>
        <w:pStyle w:val="af2"/>
        <w:numPr>
          <w:ilvl w:val="0"/>
          <w:numId w:val="27"/>
        </w:numPr>
        <w:spacing w:line="360" w:lineRule="auto"/>
        <w:jc w:val="both"/>
      </w:pPr>
      <w:r w:rsidRPr="00545F6D">
        <w:t>.Оценка (физического развития (функционального и психического состояния.</w:t>
      </w:r>
    </w:p>
    <w:p w14:paraId="111C1648" w14:textId="77777777" w:rsidR="00FF65CD" w:rsidRPr="00545F6D" w:rsidRDefault="00FF65CD" w:rsidP="00FF65CD">
      <w:pPr>
        <w:pStyle w:val="af2"/>
        <w:numPr>
          <w:ilvl w:val="0"/>
          <w:numId w:val="27"/>
        </w:numPr>
        <w:spacing w:line="360" w:lineRule="auto"/>
        <w:jc w:val="both"/>
      </w:pPr>
      <w:r w:rsidRPr="00545F6D">
        <w:t>Физическая культура и спорт в условиях рыночных отношений.</w:t>
      </w:r>
    </w:p>
    <w:p w14:paraId="7D8F70D7" w14:textId="77777777" w:rsidR="00FF65CD" w:rsidRPr="00545F6D" w:rsidRDefault="00FF65CD" w:rsidP="00FF65CD">
      <w:pPr>
        <w:pStyle w:val="af2"/>
        <w:numPr>
          <w:ilvl w:val="0"/>
          <w:numId w:val="27"/>
        </w:numPr>
        <w:spacing w:line="360" w:lineRule="auto"/>
        <w:jc w:val="both"/>
      </w:pPr>
      <w:r w:rsidRPr="00545F6D">
        <w:t>Физические качества спортсменов.</w:t>
      </w:r>
    </w:p>
    <w:p w14:paraId="02E8DA27" w14:textId="77777777" w:rsidR="00FF65CD" w:rsidRPr="00545F6D" w:rsidRDefault="00FF65CD" w:rsidP="00FF65CD">
      <w:pPr>
        <w:pStyle w:val="af2"/>
        <w:numPr>
          <w:ilvl w:val="0"/>
          <w:numId w:val="27"/>
        </w:numPr>
        <w:spacing w:line="360" w:lineRule="auto"/>
        <w:jc w:val="both"/>
      </w:pPr>
      <w:r w:rsidRPr="00545F6D">
        <w:t>Роль (физкультуры и спорта в формировании здорового образа жизни.</w:t>
      </w:r>
    </w:p>
    <w:p w14:paraId="3A05A8F7" w14:textId="77777777" w:rsidR="00FF65CD" w:rsidRPr="00545F6D" w:rsidRDefault="00FF65CD" w:rsidP="00FF65CD">
      <w:pPr>
        <w:pStyle w:val="af2"/>
        <w:numPr>
          <w:ilvl w:val="0"/>
          <w:numId w:val="27"/>
        </w:numPr>
        <w:spacing w:line="360" w:lineRule="auto"/>
        <w:jc w:val="both"/>
      </w:pPr>
      <w:r w:rsidRPr="00545F6D">
        <w:t>Аутогенная тренировка.</w:t>
      </w:r>
    </w:p>
    <w:p w14:paraId="062FD850" w14:textId="77777777" w:rsidR="00FF65CD" w:rsidRPr="00545F6D" w:rsidRDefault="00FF65CD" w:rsidP="00FF65CD">
      <w:pPr>
        <w:pStyle w:val="af2"/>
        <w:numPr>
          <w:ilvl w:val="0"/>
          <w:numId w:val="27"/>
        </w:numPr>
        <w:spacing w:line="360" w:lineRule="auto"/>
        <w:jc w:val="both"/>
      </w:pPr>
      <w:r w:rsidRPr="00545F6D">
        <w:t>Раздумье о здоровье Н. М. Амосов</w:t>
      </w:r>
    </w:p>
    <w:p w14:paraId="748A319A" w14:textId="77777777" w:rsidR="00FF65CD" w:rsidRPr="00545F6D" w:rsidRDefault="00FF65CD" w:rsidP="00FF65CD">
      <w:pPr>
        <w:pStyle w:val="af2"/>
        <w:numPr>
          <w:ilvl w:val="0"/>
          <w:numId w:val="27"/>
        </w:numPr>
        <w:spacing w:line="360" w:lineRule="auto"/>
        <w:jc w:val="both"/>
      </w:pPr>
      <w:r w:rsidRPr="00545F6D">
        <w:t>Биоритмология</w:t>
      </w:r>
    </w:p>
    <w:p w14:paraId="749DD827" w14:textId="77777777" w:rsidR="00FF65CD" w:rsidRPr="00545F6D" w:rsidRDefault="00FF65CD" w:rsidP="00FF65CD">
      <w:pPr>
        <w:pStyle w:val="af2"/>
        <w:numPr>
          <w:ilvl w:val="0"/>
          <w:numId w:val="27"/>
        </w:numPr>
        <w:spacing w:line="360" w:lineRule="auto"/>
        <w:jc w:val="both"/>
      </w:pPr>
      <w:r w:rsidRPr="00545F6D">
        <w:t>Системы дыхательного тренинга по К. П. Бутейко, по А. Н. Стрельниковой, аппарат В. В. Фролова</w:t>
      </w:r>
    </w:p>
    <w:p w14:paraId="667A5012" w14:textId="77777777" w:rsidR="00FF65CD" w:rsidRPr="00545F6D" w:rsidRDefault="00FF65CD" w:rsidP="00FF65CD">
      <w:pPr>
        <w:pStyle w:val="af2"/>
        <w:numPr>
          <w:ilvl w:val="0"/>
          <w:numId w:val="27"/>
        </w:numPr>
        <w:spacing w:line="360" w:lineRule="auto"/>
        <w:jc w:val="both"/>
      </w:pPr>
      <w:r w:rsidRPr="00545F6D">
        <w:t>Психологический тренинг: аутотренинг, медитация, самогипноз, позитивное мышление</w:t>
      </w:r>
    </w:p>
    <w:p w14:paraId="7D5E9EC6" w14:textId="77777777" w:rsidR="00FF65CD" w:rsidRPr="00545F6D" w:rsidRDefault="00FF65CD" w:rsidP="00FF65CD">
      <w:pPr>
        <w:pStyle w:val="af2"/>
        <w:numPr>
          <w:ilvl w:val="0"/>
          <w:numId w:val="27"/>
        </w:numPr>
        <w:spacing w:line="360" w:lineRule="auto"/>
        <w:jc w:val="both"/>
      </w:pPr>
      <w:r w:rsidRPr="00545F6D">
        <w:t>Естественные методы оздоровления.</w:t>
      </w:r>
    </w:p>
    <w:p w14:paraId="31FE02C6" w14:textId="77777777" w:rsidR="00FF65CD" w:rsidRPr="00545F6D" w:rsidRDefault="00FF65CD" w:rsidP="00FF65CD">
      <w:pPr>
        <w:pStyle w:val="af2"/>
        <w:numPr>
          <w:ilvl w:val="0"/>
          <w:numId w:val="27"/>
        </w:numPr>
        <w:spacing w:line="360" w:lineRule="auto"/>
        <w:jc w:val="both"/>
      </w:pPr>
      <w:r w:rsidRPr="00545F6D">
        <w:t>Аэробика - степ-аэробика</w:t>
      </w:r>
    </w:p>
    <w:p w14:paraId="78BD2EAF" w14:textId="77777777" w:rsidR="00FF65CD" w:rsidRPr="00545F6D" w:rsidRDefault="00FF65CD" w:rsidP="00FF65CD">
      <w:pPr>
        <w:pStyle w:val="af2"/>
        <w:numPr>
          <w:ilvl w:val="0"/>
          <w:numId w:val="27"/>
        </w:numPr>
        <w:spacing w:line="360" w:lineRule="auto"/>
        <w:jc w:val="both"/>
      </w:pPr>
      <w:r w:rsidRPr="00545F6D">
        <w:t>Методы очищения организма</w:t>
      </w:r>
    </w:p>
    <w:p w14:paraId="0CB4D7BA" w14:textId="77777777" w:rsidR="00FF65CD" w:rsidRPr="00545F6D" w:rsidRDefault="00FF65CD" w:rsidP="00FF65CD">
      <w:pPr>
        <w:pStyle w:val="af2"/>
        <w:numPr>
          <w:ilvl w:val="0"/>
          <w:numId w:val="27"/>
        </w:numPr>
        <w:spacing w:line="360" w:lineRule="auto"/>
        <w:jc w:val="both"/>
      </w:pPr>
      <w:r w:rsidRPr="00545F6D">
        <w:t>Физическая культура и ЗОЖ.</w:t>
      </w:r>
    </w:p>
    <w:p w14:paraId="10C4C0A2" w14:textId="77777777" w:rsidR="00FF65CD" w:rsidRPr="00545F6D" w:rsidRDefault="00FF65CD" w:rsidP="00FF65CD">
      <w:pPr>
        <w:pStyle w:val="af2"/>
        <w:numPr>
          <w:ilvl w:val="0"/>
          <w:numId w:val="27"/>
        </w:numPr>
        <w:spacing w:line="360" w:lineRule="auto"/>
        <w:jc w:val="both"/>
      </w:pPr>
      <w:r w:rsidRPr="00545F6D">
        <w:t>Физическая культура и ее влияние на умственную работоспособность.</w:t>
      </w:r>
    </w:p>
    <w:p w14:paraId="671EB3F5" w14:textId="77777777" w:rsidR="00FF65CD" w:rsidRPr="00545F6D" w:rsidRDefault="00FF65CD" w:rsidP="00FF65CD">
      <w:pPr>
        <w:pStyle w:val="af2"/>
        <w:numPr>
          <w:ilvl w:val="0"/>
          <w:numId w:val="27"/>
        </w:numPr>
        <w:spacing w:line="360" w:lineRule="auto"/>
        <w:jc w:val="both"/>
      </w:pPr>
      <w:r w:rsidRPr="00545F6D">
        <w:t>Физическая культура и спорт: сходство и отличия</w:t>
      </w:r>
    </w:p>
    <w:p w14:paraId="1FEAA52F"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работу сердечно - сосудистой системы.</w:t>
      </w:r>
    </w:p>
    <w:p w14:paraId="07CFB420"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опорно-двигательный аппарат.</w:t>
      </w:r>
    </w:p>
    <w:p w14:paraId="463DDE0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развитие дыхательной системы человека.</w:t>
      </w:r>
    </w:p>
    <w:p w14:paraId="4E7AB6E9" w14:textId="77777777" w:rsidR="00FF65CD" w:rsidRPr="00545F6D" w:rsidRDefault="00FF65CD" w:rsidP="00FF65CD">
      <w:pPr>
        <w:pStyle w:val="af2"/>
        <w:numPr>
          <w:ilvl w:val="0"/>
          <w:numId w:val="27"/>
        </w:numPr>
        <w:spacing w:line="360" w:lineRule="auto"/>
        <w:jc w:val="both"/>
      </w:pPr>
      <w:r w:rsidRPr="00545F6D">
        <w:t>Профилактика заболеваний позвоночника средствами физической культуры.</w:t>
      </w:r>
    </w:p>
    <w:p w14:paraId="54C7EDB9" w14:textId="77777777" w:rsidR="00FF65CD" w:rsidRPr="00545F6D" w:rsidRDefault="00FF65CD" w:rsidP="00FF65CD">
      <w:pPr>
        <w:pStyle w:val="af2"/>
        <w:numPr>
          <w:ilvl w:val="0"/>
          <w:numId w:val="27"/>
        </w:numPr>
        <w:spacing w:line="360" w:lineRule="auto"/>
        <w:jc w:val="both"/>
      </w:pPr>
      <w:r w:rsidRPr="00545F6D">
        <w:t>Средства и методы развития выносливости.</w:t>
      </w:r>
    </w:p>
    <w:p w14:paraId="14F7AD53" w14:textId="77777777" w:rsidR="00FF65CD" w:rsidRPr="00545F6D" w:rsidRDefault="00FF65CD" w:rsidP="00FF65CD">
      <w:pPr>
        <w:pStyle w:val="af2"/>
        <w:numPr>
          <w:ilvl w:val="0"/>
          <w:numId w:val="27"/>
        </w:numPr>
        <w:spacing w:line="360" w:lineRule="auto"/>
        <w:jc w:val="both"/>
      </w:pPr>
      <w:r w:rsidRPr="00545F6D">
        <w:t>Средства и методы развития скоростно- силовых качеств.</w:t>
      </w:r>
    </w:p>
    <w:p w14:paraId="7CC0F7D4" w14:textId="77777777" w:rsidR="00FF65CD" w:rsidRPr="00545F6D" w:rsidRDefault="00FF65CD" w:rsidP="00FF65CD">
      <w:pPr>
        <w:pStyle w:val="af2"/>
        <w:numPr>
          <w:ilvl w:val="0"/>
          <w:numId w:val="27"/>
        </w:numPr>
        <w:spacing w:line="360" w:lineRule="auto"/>
        <w:jc w:val="both"/>
      </w:pPr>
      <w:r w:rsidRPr="00545F6D">
        <w:t>Средства и методы развития гибкости.</w:t>
      </w:r>
    </w:p>
    <w:p w14:paraId="11F08671" w14:textId="77777777" w:rsidR="00FF65CD" w:rsidRPr="00545F6D" w:rsidRDefault="00FF65CD" w:rsidP="00FF65CD">
      <w:pPr>
        <w:pStyle w:val="af2"/>
        <w:numPr>
          <w:ilvl w:val="0"/>
          <w:numId w:val="27"/>
        </w:numPr>
        <w:spacing w:line="360" w:lineRule="auto"/>
        <w:jc w:val="both"/>
      </w:pPr>
      <w:r w:rsidRPr="00545F6D">
        <w:t>Методика самостоятельных занятий по физической культуре .</w:t>
      </w:r>
    </w:p>
    <w:p w14:paraId="53624B6E" w14:textId="77777777" w:rsidR="00FF65CD" w:rsidRPr="00545F6D" w:rsidRDefault="00FF65CD" w:rsidP="00FF65CD">
      <w:pPr>
        <w:pStyle w:val="af2"/>
        <w:numPr>
          <w:ilvl w:val="0"/>
          <w:numId w:val="27"/>
        </w:numPr>
        <w:spacing w:line="360" w:lineRule="auto"/>
        <w:jc w:val="both"/>
      </w:pPr>
      <w:r w:rsidRPr="00545F6D">
        <w:t>Подготовка к сдаче норм ГТО.</w:t>
      </w:r>
    </w:p>
    <w:p w14:paraId="7CF4A581" w14:textId="77777777" w:rsidR="00FF65CD" w:rsidRPr="00545F6D" w:rsidRDefault="00FF65CD" w:rsidP="00FF65CD">
      <w:pPr>
        <w:pStyle w:val="af2"/>
        <w:numPr>
          <w:ilvl w:val="0"/>
          <w:numId w:val="27"/>
        </w:numPr>
        <w:spacing w:line="360" w:lineRule="auto"/>
        <w:jc w:val="both"/>
      </w:pPr>
      <w:r w:rsidRPr="00545F6D">
        <w:t>Физическая культура и спорт в борьбе с лишним весом.</w:t>
      </w:r>
    </w:p>
    <w:p w14:paraId="507E514E" w14:textId="77777777" w:rsidR="00FF65CD" w:rsidRPr="00545F6D" w:rsidRDefault="00FF65CD" w:rsidP="00FF65CD">
      <w:pPr>
        <w:pStyle w:val="af2"/>
        <w:numPr>
          <w:ilvl w:val="0"/>
          <w:numId w:val="27"/>
        </w:numPr>
        <w:spacing w:line="360" w:lineRule="auto"/>
        <w:jc w:val="both"/>
      </w:pPr>
      <w:r w:rsidRPr="00545F6D">
        <w:t>Коррекция осанки средствами физической культуры.</w:t>
      </w:r>
    </w:p>
    <w:p w14:paraId="1901F887" w14:textId="77777777" w:rsidR="00FF65CD" w:rsidRPr="00545F6D" w:rsidRDefault="00FF65CD" w:rsidP="00FF65CD">
      <w:pPr>
        <w:pStyle w:val="af2"/>
        <w:numPr>
          <w:ilvl w:val="0"/>
          <w:numId w:val="27"/>
        </w:numPr>
        <w:spacing w:line="360" w:lineRule="auto"/>
        <w:jc w:val="both"/>
      </w:pPr>
      <w:r w:rsidRPr="00545F6D">
        <w:t>Средства и методы развития силовых качеств.</w:t>
      </w:r>
    </w:p>
    <w:p w14:paraId="7BA808B0" w14:textId="77777777" w:rsidR="00FF65CD" w:rsidRPr="00545F6D" w:rsidRDefault="00FF65CD" w:rsidP="00FF65CD">
      <w:pPr>
        <w:pStyle w:val="af2"/>
        <w:numPr>
          <w:ilvl w:val="0"/>
          <w:numId w:val="27"/>
        </w:numPr>
        <w:spacing w:line="360" w:lineRule="auto"/>
        <w:jc w:val="both"/>
      </w:pPr>
      <w:r w:rsidRPr="00545F6D">
        <w:t>Нетрадиционные виды физической активности.</w:t>
      </w:r>
    </w:p>
    <w:p w14:paraId="78624A3C" w14:textId="77777777" w:rsidR="00FF65CD" w:rsidRPr="00545F6D" w:rsidRDefault="00FF65CD" w:rsidP="00FF65CD">
      <w:pPr>
        <w:pStyle w:val="af2"/>
        <w:numPr>
          <w:ilvl w:val="0"/>
          <w:numId w:val="27"/>
        </w:numPr>
        <w:spacing w:line="360" w:lineRule="auto"/>
        <w:jc w:val="both"/>
      </w:pPr>
      <w:r w:rsidRPr="00545F6D">
        <w:lastRenderedPageBreak/>
        <w:t>Спортивные игры и их значение в физической подготовке.</w:t>
      </w:r>
    </w:p>
    <w:p w14:paraId="6DC6DB34" w14:textId="77777777" w:rsidR="00FF65CD" w:rsidRPr="00545F6D" w:rsidRDefault="00FF65CD" w:rsidP="00FF65CD">
      <w:pPr>
        <w:pStyle w:val="af2"/>
        <w:numPr>
          <w:ilvl w:val="0"/>
          <w:numId w:val="27"/>
        </w:numPr>
        <w:spacing w:line="360" w:lineRule="auto"/>
        <w:jc w:val="both"/>
      </w:pPr>
      <w:r w:rsidRPr="00545F6D">
        <w:t>.Оздоровительные виды физической активности.</w:t>
      </w:r>
    </w:p>
    <w:p w14:paraId="00D43A07" w14:textId="77777777" w:rsidR="00FF65CD" w:rsidRPr="00545F6D" w:rsidRDefault="00FF65CD" w:rsidP="00FF65CD">
      <w:pPr>
        <w:pStyle w:val="af2"/>
        <w:numPr>
          <w:ilvl w:val="0"/>
          <w:numId w:val="27"/>
        </w:numPr>
        <w:spacing w:line="360" w:lineRule="auto"/>
        <w:jc w:val="both"/>
      </w:pPr>
      <w:r w:rsidRPr="00545F6D">
        <w:t>Физическая культура и ее значение для укрепления иммунитета.</w:t>
      </w:r>
    </w:p>
    <w:p w14:paraId="68C2D3D1" w14:textId="77777777" w:rsidR="00FF65CD" w:rsidRPr="00545F6D" w:rsidRDefault="00FF65CD" w:rsidP="00FF65CD">
      <w:pPr>
        <w:pStyle w:val="af2"/>
        <w:numPr>
          <w:ilvl w:val="0"/>
          <w:numId w:val="27"/>
        </w:numPr>
        <w:spacing w:line="360" w:lineRule="auto"/>
        <w:jc w:val="both"/>
      </w:pPr>
      <w:r w:rsidRPr="00545F6D">
        <w:t>Влияние физических упражнений на обмен веществ.</w:t>
      </w:r>
    </w:p>
    <w:p w14:paraId="1544D863" w14:textId="77777777" w:rsidR="00FF65CD" w:rsidRPr="00545F6D" w:rsidRDefault="00FF65CD" w:rsidP="00FF65CD">
      <w:pPr>
        <w:pStyle w:val="af2"/>
        <w:numPr>
          <w:ilvl w:val="0"/>
          <w:numId w:val="27"/>
        </w:numPr>
        <w:spacing w:line="360" w:lineRule="auto"/>
        <w:jc w:val="both"/>
      </w:pPr>
      <w:r w:rsidRPr="00545F6D">
        <w:t>Физическая культура и развитие творческих способностей.</w:t>
      </w:r>
    </w:p>
    <w:p w14:paraId="0D2E1CA5" w14:textId="77777777" w:rsidR="00FF65CD" w:rsidRPr="00545F6D" w:rsidRDefault="00FF65CD" w:rsidP="00FF65CD">
      <w:pPr>
        <w:pStyle w:val="af2"/>
        <w:numPr>
          <w:ilvl w:val="0"/>
          <w:numId w:val="27"/>
        </w:numPr>
        <w:spacing w:line="360" w:lineRule="auto"/>
        <w:jc w:val="both"/>
      </w:pPr>
      <w:r w:rsidRPr="00545F6D">
        <w:t>Физическая культура и долголетие.</w:t>
      </w:r>
    </w:p>
    <w:p w14:paraId="3D0D8EC7" w14:textId="77777777" w:rsidR="00FF65CD" w:rsidRPr="00545F6D" w:rsidRDefault="00FF65CD" w:rsidP="00FF65CD">
      <w:pPr>
        <w:pStyle w:val="af2"/>
        <w:numPr>
          <w:ilvl w:val="0"/>
          <w:numId w:val="27"/>
        </w:numPr>
        <w:spacing w:line="360" w:lineRule="auto"/>
        <w:jc w:val="both"/>
      </w:pPr>
      <w:r w:rsidRPr="00545F6D">
        <w:t>Утомление, фазы утомления, первая помощь.</w:t>
      </w:r>
    </w:p>
    <w:p w14:paraId="4C2B41E8" w14:textId="77777777" w:rsidR="00FF65CD" w:rsidRPr="00545F6D" w:rsidRDefault="00FF65CD" w:rsidP="00FF65CD">
      <w:pPr>
        <w:pStyle w:val="af2"/>
        <w:numPr>
          <w:ilvl w:val="0"/>
          <w:numId w:val="27"/>
        </w:numPr>
        <w:spacing w:line="360" w:lineRule="auto"/>
        <w:jc w:val="both"/>
      </w:pPr>
      <w:r w:rsidRPr="00545F6D">
        <w:t>Способы восстановления умственной и физической работоспособности.</w:t>
      </w:r>
    </w:p>
    <w:p w14:paraId="328C446A" w14:textId="77777777" w:rsidR="00FF65CD" w:rsidRPr="00545F6D" w:rsidRDefault="00FF65CD" w:rsidP="00FF65CD">
      <w:pPr>
        <w:pStyle w:val="af2"/>
        <w:numPr>
          <w:ilvl w:val="0"/>
          <w:numId w:val="27"/>
        </w:numPr>
        <w:spacing w:line="360" w:lineRule="auto"/>
        <w:jc w:val="both"/>
      </w:pPr>
      <w:r w:rsidRPr="00545F6D">
        <w:t>Физическая культура в режиме дня студента.</w:t>
      </w:r>
    </w:p>
    <w:p w14:paraId="4A2955E6" w14:textId="77777777" w:rsidR="00FF65CD" w:rsidRPr="00545F6D" w:rsidRDefault="00FF65CD" w:rsidP="00FF65CD">
      <w:pPr>
        <w:pStyle w:val="af2"/>
        <w:numPr>
          <w:ilvl w:val="0"/>
          <w:numId w:val="27"/>
        </w:numPr>
        <w:spacing w:line="360" w:lineRule="auto"/>
        <w:jc w:val="both"/>
      </w:pPr>
      <w:r w:rsidRPr="00545F6D">
        <w:t>Профилактика умственного переутомления средствами физической культуры.</w:t>
      </w:r>
    </w:p>
    <w:p w14:paraId="2ED125A8" w14:textId="77777777" w:rsidR="00FF65CD" w:rsidRPr="00545F6D" w:rsidRDefault="00FF65CD" w:rsidP="00FF65CD">
      <w:pPr>
        <w:pStyle w:val="af2"/>
        <w:numPr>
          <w:ilvl w:val="0"/>
          <w:numId w:val="27"/>
        </w:numPr>
        <w:spacing w:line="360" w:lineRule="auto"/>
        <w:jc w:val="both"/>
      </w:pPr>
      <w:r w:rsidRPr="00545F6D">
        <w:t>Профилактика стресса средствами физической культуры.</w:t>
      </w:r>
    </w:p>
    <w:p w14:paraId="289E745A" w14:textId="77777777" w:rsidR="00841580" w:rsidRPr="00545F6D" w:rsidRDefault="00841580" w:rsidP="00963FDD">
      <w:pPr>
        <w:widowControl w:val="0"/>
        <w:spacing w:after="0" w:line="360" w:lineRule="auto"/>
        <w:rPr>
          <w:rFonts w:ascii="Times New Roman" w:eastAsia="Times New Roman" w:hAnsi="Times New Roman" w:cs="Times New Roman"/>
          <w:sz w:val="24"/>
          <w:szCs w:val="24"/>
          <w:lang w:eastAsia="ru-RU"/>
        </w:rPr>
      </w:pPr>
    </w:p>
    <w:p w14:paraId="61E25DC3" w14:textId="33766BDD" w:rsidR="000D7ED1" w:rsidRPr="00545F6D" w:rsidRDefault="00C31DF2" w:rsidP="00963FDD">
      <w:pPr>
        <w:widowControl w:val="0"/>
        <w:spacing w:after="0" w:line="360" w:lineRule="auto"/>
        <w:jc w:val="center"/>
        <w:rPr>
          <w:rFonts w:ascii="Times New Roman" w:eastAsia="Times New Roman" w:hAnsi="Times New Roman" w:cs="Times New Roman"/>
          <w:b/>
          <w:i/>
          <w:sz w:val="24"/>
          <w:szCs w:val="24"/>
          <w:lang w:eastAsia="ru-RU"/>
        </w:rPr>
      </w:pPr>
      <w:r w:rsidRPr="00545F6D">
        <w:rPr>
          <w:rFonts w:ascii="Times New Roman" w:eastAsia="Times New Roman" w:hAnsi="Times New Roman" w:cs="Times New Roman"/>
          <w:b/>
          <w:i/>
          <w:sz w:val="24"/>
          <w:szCs w:val="24"/>
          <w:lang w:eastAsia="ru-RU"/>
        </w:rPr>
        <w:t>1</w:t>
      </w:r>
      <w:r w:rsidR="00552387">
        <w:rPr>
          <w:rFonts w:ascii="Times New Roman" w:eastAsia="Times New Roman" w:hAnsi="Times New Roman" w:cs="Times New Roman"/>
          <w:b/>
          <w:i/>
          <w:sz w:val="24"/>
          <w:szCs w:val="24"/>
          <w:lang w:eastAsia="ru-RU"/>
        </w:rPr>
        <w:t>0</w:t>
      </w:r>
      <w:r w:rsidRPr="00545F6D">
        <w:rPr>
          <w:rFonts w:ascii="Times New Roman" w:eastAsia="Times New Roman" w:hAnsi="Times New Roman" w:cs="Times New Roman"/>
          <w:b/>
          <w:i/>
          <w:sz w:val="24"/>
          <w:szCs w:val="24"/>
          <w:lang w:eastAsia="ru-RU"/>
        </w:rPr>
        <w:t>.6.</w:t>
      </w:r>
      <w:r w:rsidR="00841580" w:rsidRPr="00545F6D">
        <w:rPr>
          <w:rFonts w:ascii="Times New Roman" w:eastAsia="Times New Roman" w:hAnsi="Times New Roman" w:cs="Times New Roman"/>
          <w:b/>
          <w:i/>
          <w:sz w:val="24"/>
          <w:szCs w:val="24"/>
          <w:lang w:eastAsia="ru-RU"/>
        </w:rPr>
        <w:t xml:space="preserve"> </w:t>
      </w:r>
      <w:r w:rsidR="000D7ED1" w:rsidRPr="00545F6D">
        <w:rPr>
          <w:rFonts w:ascii="Times New Roman" w:eastAsia="Times New Roman" w:hAnsi="Times New Roman" w:cs="Times New Roman"/>
          <w:b/>
          <w:i/>
          <w:sz w:val="24"/>
          <w:szCs w:val="24"/>
          <w:lang w:eastAsia="ru-RU"/>
        </w:rPr>
        <w:t>Критерии оценки знаний студента</w:t>
      </w:r>
    </w:p>
    <w:p w14:paraId="4433DD1A" w14:textId="77777777" w:rsidR="000D7ED1" w:rsidRPr="00545F6D" w:rsidRDefault="000D7ED1" w:rsidP="00963FDD">
      <w:pPr>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устного ответа</w:t>
      </w:r>
    </w:p>
    <w:p w14:paraId="14B6116E"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545F6D">
        <w:rPr>
          <w:rFonts w:ascii="Times New Roman" w:eastAsia="Times New Roman" w:hAnsi="Times New Roman" w:cs="Times New Roman"/>
          <w:sz w:val="24"/>
          <w:szCs w:val="24"/>
          <w:lang w:eastAsia="ru-RU"/>
        </w:rPr>
        <w:t xml:space="preserve"> включением в содержание ответа</w:t>
      </w:r>
      <w:r w:rsidRPr="00545F6D">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27C75A6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00497354" w:rsidRPr="00545F6D">
        <w:rPr>
          <w:rFonts w:ascii="Times New Roman" w:eastAsia="Times New Roman" w:hAnsi="Times New Roman" w:cs="Times New Roman"/>
          <w:sz w:val="24"/>
          <w:szCs w:val="24"/>
          <w:lang w:eastAsia="ru-RU"/>
        </w:rPr>
        <w:t xml:space="preserve"> выставляется</w:t>
      </w:r>
      <w:r w:rsidRPr="00545F6D">
        <w:rPr>
          <w:rFonts w:ascii="Times New Roman" w:eastAsia="Times New Roman" w:hAnsi="Times New Roman" w:cs="Times New Roman"/>
          <w:sz w:val="24"/>
          <w:szCs w:val="24"/>
          <w:lang w:eastAsia="ru-RU"/>
        </w:rPr>
        <w:t xml:space="preserve"> за полный ответ на поставленный воп</w:t>
      </w:r>
      <w:r w:rsidR="00497354" w:rsidRPr="00545F6D">
        <w:rPr>
          <w:rFonts w:ascii="Times New Roman" w:eastAsia="Times New Roman" w:hAnsi="Times New Roman" w:cs="Times New Roman"/>
          <w:sz w:val="24"/>
          <w:szCs w:val="24"/>
          <w:lang w:eastAsia="ru-RU"/>
        </w:rPr>
        <w:t xml:space="preserve">рос </w:t>
      </w:r>
      <w:r w:rsidRPr="00545F6D">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25E469DA"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14:textId="77777777" w:rsidR="000D7ED1" w:rsidRPr="00545F6D"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63511F2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тестовых заданий</w:t>
      </w:r>
    </w:p>
    <w:p w14:paraId="3A25BA38"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545F6D" w14:paraId="498E2A52"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5465CB03" w14:textId="77777777" w:rsidR="000D7ED1" w:rsidRPr="00545F6D"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02A15AB" w14:textId="77777777" w:rsidR="000D7ED1" w:rsidRPr="00545F6D"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ab/>
            </w:r>
            <w:r w:rsidRPr="00545F6D">
              <w:rPr>
                <w:rFonts w:ascii="Times New Roman" w:eastAsia="Times New Roman" w:hAnsi="Times New Roman" w:cs="Times New Roman"/>
                <w:b/>
                <w:sz w:val="24"/>
                <w:szCs w:val="24"/>
                <w:lang w:eastAsia="ru-RU"/>
              </w:rPr>
              <w:tab/>
              <w:t>Показатели</w:t>
            </w:r>
          </w:p>
        </w:tc>
      </w:tr>
      <w:tr w:rsidR="000D7ED1" w:rsidRPr="00545F6D" w14:paraId="2FE22C2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DFA6686"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3A3C219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90%-100%</w:t>
            </w:r>
          </w:p>
        </w:tc>
      </w:tr>
      <w:tr w:rsidR="000D7ED1" w:rsidRPr="00545F6D" w14:paraId="70A00A5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12C381EC"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715BFA59"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75%-89%</w:t>
            </w:r>
          </w:p>
        </w:tc>
      </w:tr>
      <w:tr w:rsidR="000D7ED1" w:rsidRPr="00545F6D" w14:paraId="4CC4AC6E"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46B9758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3DFD394"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60%-74%</w:t>
            </w:r>
          </w:p>
        </w:tc>
      </w:tr>
      <w:tr w:rsidR="000D7ED1" w:rsidRPr="00545F6D" w14:paraId="4C89A6BF"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017E5BB"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1FD514BF" w14:textId="77777777" w:rsidR="000D7ED1" w:rsidRPr="00545F6D"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менее 59%</w:t>
            </w:r>
          </w:p>
        </w:tc>
      </w:tr>
    </w:tbl>
    <w:p w14:paraId="57CED28A"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346FDA37"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оценки реферата, доклада</w:t>
      </w:r>
    </w:p>
    <w:p w14:paraId="421340E7"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Изложенное</w:t>
      </w:r>
      <w:r w:rsidR="006F74A1" w:rsidRPr="00545F6D">
        <w:rPr>
          <w:rFonts w:ascii="Times New Roman" w:eastAsia="Times New Roman" w:hAnsi="Times New Roman" w:cs="Times New Roman"/>
          <w:sz w:val="24"/>
          <w:szCs w:val="24"/>
          <w:lang w:eastAsia="ru-RU"/>
        </w:rPr>
        <w:t xml:space="preserve"> понимание</w:t>
      </w:r>
      <w:r w:rsidR="000D7ED1" w:rsidRPr="00545F6D">
        <w:rPr>
          <w:rFonts w:ascii="Times New Roman" w:eastAsia="Times New Roman" w:hAnsi="Times New Roman" w:cs="Times New Roman"/>
          <w:sz w:val="24"/>
          <w:szCs w:val="24"/>
          <w:lang w:eastAsia="ru-RU"/>
        </w:rPr>
        <w:t xml:space="preserve"> рефе</w:t>
      </w:r>
      <w:r w:rsidR="006F74A1" w:rsidRPr="00545F6D">
        <w:rPr>
          <w:rFonts w:ascii="Times New Roman" w:eastAsia="Times New Roman" w:hAnsi="Times New Roman" w:cs="Times New Roman"/>
          <w:sz w:val="24"/>
          <w:szCs w:val="24"/>
          <w:lang w:eastAsia="ru-RU"/>
        </w:rPr>
        <w:t>рата, доклада как целостного авторского</w:t>
      </w:r>
      <w:r w:rsidR="00497354" w:rsidRPr="00545F6D">
        <w:rPr>
          <w:rFonts w:ascii="Times New Roman" w:eastAsia="Times New Roman" w:hAnsi="Times New Roman" w:cs="Times New Roman"/>
          <w:sz w:val="24"/>
          <w:szCs w:val="24"/>
          <w:lang w:eastAsia="ru-RU"/>
        </w:rPr>
        <w:t xml:space="preserve"> текста определяет </w:t>
      </w:r>
      <w:r w:rsidR="000D7ED1" w:rsidRPr="00545F6D">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Новизна текста:  </w:t>
      </w:r>
    </w:p>
    <w:p w14:paraId="5F6C53C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актуальность темы исследования;  </w:t>
      </w:r>
    </w:p>
    <w:p w14:paraId="59D674B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348B3FA"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 умение</w:t>
      </w:r>
      <w:r w:rsidR="006F74A1" w:rsidRPr="00545F6D">
        <w:rPr>
          <w:rFonts w:ascii="Times New Roman" w:eastAsia="Times New Roman" w:hAnsi="Times New Roman" w:cs="Times New Roman"/>
          <w:sz w:val="24"/>
          <w:szCs w:val="24"/>
          <w:lang w:eastAsia="ru-RU"/>
        </w:rPr>
        <w:t xml:space="preserve"> работать с исследованиями, критической </w:t>
      </w:r>
      <w:r w:rsidR="000D7ED1" w:rsidRPr="00545F6D">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672D3E5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DBD2BC7"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Степень раскрытия сущности вопроса: </w:t>
      </w:r>
    </w:p>
    <w:p w14:paraId="6D455685"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а) соответствие плана теме реферата, доклада;  </w:t>
      </w:r>
    </w:p>
    <w:p w14:paraId="1815155E"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7BE18419"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полнота и глубина знаний по теме;  </w:t>
      </w:r>
    </w:p>
    <w:p w14:paraId="1595A1D4"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86E077A"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е) </w:t>
      </w:r>
      <w:r w:rsidR="00D3062B" w:rsidRPr="00545F6D">
        <w:rPr>
          <w:rFonts w:ascii="Times New Roman" w:eastAsia="Times New Roman" w:hAnsi="Times New Roman" w:cs="Times New Roman"/>
          <w:sz w:val="24"/>
          <w:szCs w:val="24"/>
          <w:lang w:eastAsia="ru-RU"/>
        </w:rPr>
        <w:t>умение обобщать, делать выводы, сопоставлять различные</w:t>
      </w:r>
      <w:r w:rsidRPr="00545F6D">
        <w:rPr>
          <w:rFonts w:ascii="Times New Roman" w:eastAsia="Times New Roman" w:hAnsi="Times New Roman" w:cs="Times New Roman"/>
          <w:sz w:val="24"/>
          <w:szCs w:val="24"/>
          <w:lang w:eastAsia="ru-RU"/>
        </w:rPr>
        <w:t xml:space="preserve"> точки зрения по одному вопросу (проблеме). </w:t>
      </w:r>
    </w:p>
    <w:p w14:paraId="2021956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Обоснованность выбора источников:  </w:t>
      </w:r>
    </w:p>
    <w:p w14:paraId="436D9890"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оценка исполь</w:t>
      </w:r>
      <w:r w:rsidR="00D3062B" w:rsidRPr="00545F6D">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545F6D">
        <w:rPr>
          <w:rFonts w:ascii="Times New Roman" w:eastAsia="Times New Roman" w:hAnsi="Times New Roman" w:cs="Times New Roman"/>
          <w:sz w:val="24"/>
          <w:szCs w:val="24"/>
          <w:lang w:eastAsia="ru-RU"/>
        </w:rPr>
        <w:t>т</w:t>
      </w:r>
      <w:r w:rsidR="00D3062B" w:rsidRPr="00545F6D">
        <w:rPr>
          <w:rFonts w:ascii="Times New Roman" w:eastAsia="Times New Roman" w:hAnsi="Times New Roman" w:cs="Times New Roman"/>
          <w:sz w:val="24"/>
          <w:szCs w:val="24"/>
          <w:lang w:eastAsia="ru-RU"/>
        </w:rPr>
        <w:t xml:space="preserve">еме </w:t>
      </w:r>
      <w:r w:rsidRPr="00545F6D">
        <w:rPr>
          <w:rFonts w:ascii="Times New Roman" w:eastAsia="Times New Roman" w:hAnsi="Times New Roman" w:cs="Times New Roman"/>
          <w:sz w:val="24"/>
          <w:szCs w:val="24"/>
          <w:lang w:eastAsia="ru-RU"/>
        </w:rPr>
        <w:t>исследования  (в  т.</w:t>
      </w:r>
      <w:r w:rsidR="00D3062B" w:rsidRPr="00545F6D">
        <w:rPr>
          <w:rFonts w:ascii="Times New Roman" w:eastAsia="Times New Roman" w:hAnsi="Times New Roman" w:cs="Times New Roman"/>
          <w:sz w:val="24"/>
          <w:szCs w:val="24"/>
          <w:lang w:eastAsia="ru-RU"/>
        </w:rPr>
        <w:t xml:space="preserve"> </w:t>
      </w:r>
      <w:r w:rsidRPr="00545F6D">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5E82A7B9" w14:textId="77777777" w:rsidR="000D7ED1" w:rsidRPr="00545F6D"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545F6D">
        <w:rPr>
          <w:rFonts w:ascii="Times New Roman" w:eastAsia="Times New Roman" w:hAnsi="Times New Roman" w:cs="Times New Roman"/>
          <w:i/>
          <w:sz w:val="24"/>
          <w:szCs w:val="24"/>
          <w:lang w:eastAsia="ru-RU"/>
        </w:rPr>
        <w:t xml:space="preserve">Соблюдение требований к оформлению:  </w:t>
      </w:r>
    </w:p>
    <w:p w14:paraId="5569551F" w14:textId="77777777" w:rsidR="000D7ED1" w:rsidRPr="00545F6D"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а) насколько</w:t>
      </w:r>
      <w:r w:rsidR="000D7ED1" w:rsidRPr="00545F6D">
        <w:rPr>
          <w:rFonts w:ascii="Times New Roman" w:eastAsia="Times New Roman" w:hAnsi="Times New Roman" w:cs="Times New Roman"/>
          <w:sz w:val="24"/>
          <w:szCs w:val="24"/>
          <w:lang w:eastAsia="ru-RU"/>
        </w:rPr>
        <w:t xml:space="preserve"> верно </w:t>
      </w:r>
      <w:r w:rsidRPr="00545F6D">
        <w:rPr>
          <w:rFonts w:ascii="Times New Roman" w:eastAsia="Times New Roman" w:hAnsi="Times New Roman" w:cs="Times New Roman"/>
          <w:sz w:val="24"/>
          <w:szCs w:val="24"/>
          <w:lang w:eastAsia="ru-RU"/>
        </w:rPr>
        <w:t xml:space="preserve">оформлены ссылки на используемую </w:t>
      </w:r>
      <w:r w:rsidR="000D7ED1" w:rsidRPr="00545F6D">
        <w:rPr>
          <w:rFonts w:ascii="Times New Roman" w:eastAsia="Times New Roman" w:hAnsi="Times New Roman" w:cs="Times New Roman"/>
          <w:sz w:val="24"/>
          <w:szCs w:val="24"/>
          <w:lang w:eastAsia="ru-RU"/>
        </w:rPr>
        <w:t xml:space="preserve">литературу, список литературы;  </w:t>
      </w:r>
    </w:p>
    <w:p w14:paraId="44F37C33"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14:textId="77777777" w:rsidR="000D7ED1" w:rsidRPr="00545F6D"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5695049" w14:textId="77777777" w:rsidR="000D7ED1" w:rsidRPr="00545F6D"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Оценка</w:t>
      </w:r>
      <w:r w:rsidR="000D7ED1" w:rsidRPr="00545F6D">
        <w:rPr>
          <w:rFonts w:ascii="Times New Roman" w:eastAsia="Times New Roman" w:hAnsi="Times New Roman" w:cs="Times New Roman"/>
          <w:sz w:val="24"/>
          <w:szCs w:val="24"/>
          <w:lang w:eastAsia="ru-RU"/>
        </w:rPr>
        <w:t xml:space="preserve"> </w:t>
      </w:r>
      <w:r w:rsidR="000D7ED1"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ставится, если выполнены все требования к</w:t>
      </w:r>
      <w:r w:rsidR="000D7ED1" w:rsidRPr="00545F6D">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545F6D">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545F6D">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C8BB54D" w14:textId="77777777" w:rsidR="000D7ED1" w:rsidRPr="00545F6D"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000D7ED1"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 имеются существенные отступления</w:t>
      </w:r>
      <w:r w:rsidR="000D7ED1" w:rsidRPr="00545F6D">
        <w:rPr>
          <w:rFonts w:ascii="Times New Roman" w:eastAsia="Times New Roman" w:hAnsi="Times New Roman" w:cs="Times New Roman"/>
          <w:sz w:val="24"/>
          <w:szCs w:val="24"/>
          <w:lang w:eastAsia="ru-RU"/>
        </w:rPr>
        <w:t xml:space="preserve"> от </w:t>
      </w:r>
      <w:r w:rsidRPr="00545F6D">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545F6D">
        <w:rPr>
          <w:rFonts w:ascii="Times New Roman" w:eastAsia="Times New Roman" w:hAnsi="Times New Roman" w:cs="Times New Roman"/>
          <w:sz w:val="24"/>
          <w:szCs w:val="24"/>
          <w:lang w:eastAsia="ru-RU"/>
        </w:rPr>
        <w:t xml:space="preserve"> частично;  допущены</w:t>
      </w:r>
      <w:r w:rsidR="000D7ED1" w:rsidRPr="00545F6D">
        <w:rPr>
          <w:rFonts w:ascii="Times New Roman" w:hAnsi="Times New Roman" w:cs="Times New Roman"/>
          <w:sz w:val="24"/>
          <w:szCs w:val="24"/>
        </w:rPr>
        <w:t xml:space="preserve"> </w:t>
      </w:r>
      <w:r w:rsidR="000D7ED1" w:rsidRPr="00545F6D">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14:textId="77777777" w:rsidR="000D7ED1" w:rsidRPr="00545F6D"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69404B5" w14:textId="77777777" w:rsidR="000D7ED1" w:rsidRPr="00545F6D" w:rsidRDefault="000D7ED1" w:rsidP="00963FDD">
      <w:pPr>
        <w:spacing w:after="0" w:line="360" w:lineRule="auto"/>
        <w:jc w:val="center"/>
        <w:rPr>
          <w:rFonts w:ascii="Times New Roman" w:eastAsia="Times New Roman" w:hAnsi="Times New Roman" w:cs="Times New Roman"/>
          <w:sz w:val="24"/>
          <w:szCs w:val="24"/>
          <w:lang w:eastAsia="ru-RU"/>
        </w:rPr>
      </w:pPr>
      <w:r w:rsidRPr="00545F6D">
        <w:rPr>
          <w:rFonts w:ascii="Times New Roman" w:eastAsia="Times New Roman" w:hAnsi="Times New Roman" w:cs="Times New Roman"/>
          <w:b/>
          <w:bCs/>
          <w:sz w:val="24"/>
          <w:szCs w:val="24"/>
          <w:lang w:eastAsia="ru-RU"/>
        </w:rPr>
        <w:t>Критерии оценки эссе</w:t>
      </w:r>
      <w:r w:rsidRPr="00545F6D">
        <w:rPr>
          <w:rFonts w:ascii="Times New Roman" w:eastAsia="Times New Roman" w:hAnsi="Times New Roman" w:cs="Times New Roman"/>
          <w:sz w:val="24"/>
          <w:szCs w:val="24"/>
          <w:lang w:eastAsia="ru-RU"/>
        </w:rPr>
        <w:t xml:space="preserve"> </w:t>
      </w:r>
    </w:p>
    <w:p w14:paraId="47856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ab/>
        <w:t xml:space="preserve">Оценка </w:t>
      </w:r>
      <w:r w:rsidRPr="00545F6D">
        <w:rPr>
          <w:rFonts w:ascii="Times New Roman" w:eastAsia="Times New Roman" w:hAnsi="Times New Roman" w:cs="Times New Roman"/>
          <w:b/>
          <w:sz w:val="24"/>
          <w:szCs w:val="24"/>
          <w:lang w:eastAsia="ru-RU"/>
        </w:rPr>
        <w:t>«отлично»</w:t>
      </w:r>
      <w:r w:rsidRPr="00545F6D">
        <w:rPr>
          <w:rFonts w:ascii="Times New Roman" w:eastAsia="Times New Roman" w:hAnsi="Times New Roman" w:cs="Times New Roman"/>
          <w:sz w:val="24"/>
          <w:szCs w:val="24"/>
          <w:lang w:eastAsia="ru-RU"/>
        </w:rPr>
        <w:t xml:space="preserve"> ставится, если:</w:t>
      </w:r>
    </w:p>
    <w:p w14:paraId="634EC2F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A55C4C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 </w:t>
      </w:r>
      <w:r w:rsidR="000D7ED1" w:rsidRPr="00545F6D">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76BE317"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заключение </w:t>
      </w:r>
      <w:r w:rsidR="000D7ED1" w:rsidRPr="00545F6D">
        <w:rPr>
          <w:rFonts w:ascii="Times New Roman" w:eastAsia="Times New Roman" w:hAnsi="Times New Roman" w:cs="Times New Roman"/>
          <w:sz w:val="24"/>
          <w:szCs w:val="24"/>
          <w:lang w:eastAsia="ru-RU"/>
        </w:rPr>
        <w:t>содержит</w:t>
      </w:r>
      <w:r w:rsidRPr="00545F6D">
        <w:rPr>
          <w:rFonts w:ascii="Times New Roman" w:eastAsia="Times New Roman" w:hAnsi="Times New Roman" w:cs="Times New Roman"/>
          <w:sz w:val="24"/>
          <w:szCs w:val="24"/>
          <w:lang w:eastAsia="ru-RU"/>
        </w:rPr>
        <w:t xml:space="preserve"> выводы, логично</w:t>
      </w:r>
      <w:r w:rsidR="000D7ED1" w:rsidRPr="00545F6D">
        <w:rPr>
          <w:rFonts w:ascii="Times New Roman" w:eastAsia="Times New Roman" w:hAnsi="Times New Roman" w:cs="Times New Roman"/>
          <w:sz w:val="24"/>
          <w:szCs w:val="24"/>
          <w:lang w:eastAsia="ru-RU"/>
        </w:rPr>
        <w:t xml:space="preserve"> вытекающие  из содержания основной части; </w:t>
      </w:r>
    </w:p>
    <w:p w14:paraId="50F38B13"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2A2B27B4"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6)  для</w:t>
      </w:r>
      <w:r w:rsidR="000D7ED1" w:rsidRPr="00545F6D">
        <w:rPr>
          <w:rFonts w:ascii="Times New Roman" w:eastAsia="Times New Roman" w:hAnsi="Times New Roman" w:cs="Times New Roman"/>
          <w:sz w:val="24"/>
          <w:szCs w:val="24"/>
          <w:lang w:eastAsia="ru-RU"/>
        </w:rPr>
        <w:t xml:space="preserve"> выражения </w:t>
      </w:r>
      <w:r w:rsidRPr="00545F6D">
        <w:rPr>
          <w:rFonts w:ascii="Times New Roman" w:eastAsia="Times New Roman" w:hAnsi="Times New Roman" w:cs="Times New Roman"/>
          <w:sz w:val="24"/>
          <w:szCs w:val="24"/>
          <w:lang w:eastAsia="ru-RU"/>
        </w:rPr>
        <w:t>своих мыслей</w:t>
      </w:r>
      <w:r w:rsidR="000D7ED1" w:rsidRPr="00545F6D">
        <w:rPr>
          <w:rFonts w:ascii="Times New Roman" w:eastAsia="Times New Roman" w:hAnsi="Times New Roman" w:cs="Times New Roman"/>
          <w:sz w:val="24"/>
          <w:szCs w:val="24"/>
          <w:lang w:eastAsia="ru-RU"/>
        </w:rPr>
        <w:t xml:space="preserve"> не  пользуется  упрощѐнно-примитивным языком;  </w:t>
      </w:r>
    </w:p>
    <w:p w14:paraId="549EE90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7) демонстрирует полное понимание проблемы.  </w:t>
      </w:r>
    </w:p>
    <w:p w14:paraId="6F5E73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Все требования, предъявляемые к заданию, выполнены.</w:t>
      </w:r>
    </w:p>
    <w:p w14:paraId="1589A92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«хорошо»</w:t>
      </w:r>
      <w:r w:rsidRPr="00545F6D">
        <w:rPr>
          <w:rFonts w:ascii="Times New Roman" w:eastAsia="Times New Roman" w:hAnsi="Times New Roman" w:cs="Times New Roman"/>
          <w:sz w:val="24"/>
          <w:szCs w:val="24"/>
          <w:lang w:eastAsia="ru-RU"/>
        </w:rPr>
        <w:t xml:space="preserve"> ставится, если:</w:t>
      </w:r>
    </w:p>
    <w:p w14:paraId="5D2AA1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2)  в основной части</w:t>
      </w:r>
      <w:r w:rsidR="000D7ED1" w:rsidRPr="00545F6D">
        <w:rPr>
          <w:rFonts w:ascii="Times New Roman" w:eastAsia="Times New Roman" w:hAnsi="Times New Roman" w:cs="Times New Roman"/>
          <w:sz w:val="24"/>
          <w:szCs w:val="24"/>
          <w:lang w:eastAsia="ru-RU"/>
        </w:rPr>
        <w:t xml:space="preserve"> л</w:t>
      </w:r>
      <w:r w:rsidRPr="00545F6D">
        <w:rPr>
          <w:rFonts w:ascii="Times New Roman" w:eastAsia="Times New Roman" w:hAnsi="Times New Roman" w:cs="Times New Roman"/>
          <w:sz w:val="24"/>
          <w:szCs w:val="24"/>
          <w:lang w:eastAsia="ru-RU"/>
        </w:rPr>
        <w:t>огично, связно, но недостаточно</w:t>
      </w:r>
      <w:r w:rsidR="000D7ED1" w:rsidRPr="00545F6D">
        <w:rPr>
          <w:rFonts w:ascii="Times New Roman" w:eastAsia="Times New Roman" w:hAnsi="Times New Roman" w:cs="Times New Roman"/>
          <w:sz w:val="24"/>
          <w:szCs w:val="24"/>
          <w:lang w:eastAsia="ru-RU"/>
        </w:rPr>
        <w:t xml:space="preserve"> полно доказывается выдвинутый тезис;  </w:t>
      </w:r>
    </w:p>
    <w:p w14:paraId="11DB82E3" w14:textId="77777777" w:rsidR="000D7ED1" w:rsidRPr="00545F6D" w:rsidRDefault="001812EA"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3)  заключение содержит выводы, логично вытекающие</w:t>
      </w:r>
      <w:r w:rsidR="000D7ED1" w:rsidRPr="00545F6D">
        <w:rPr>
          <w:rFonts w:ascii="Times New Roman" w:eastAsia="Times New Roman" w:hAnsi="Times New Roman" w:cs="Times New Roman"/>
          <w:sz w:val="24"/>
          <w:szCs w:val="24"/>
          <w:lang w:eastAsia="ru-RU"/>
        </w:rPr>
        <w:t xml:space="preserve"> из содержания основной части;  </w:t>
      </w:r>
    </w:p>
    <w:p w14:paraId="2D3900B4"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EDCC2B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627EC8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«удовлетворительно»</w:t>
      </w:r>
      <w:r w:rsidRPr="00545F6D">
        <w:rPr>
          <w:rFonts w:ascii="Times New Roman" w:eastAsia="Times New Roman" w:hAnsi="Times New Roman" w:cs="Times New Roman"/>
          <w:sz w:val="24"/>
          <w:szCs w:val="24"/>
          <w:lang w:eastAsia="ru-RU"/>
        </w:rPr>
        <w:t xml:space="preserve"> ставится, если:</w:t>
      </w:r>
    </w:p>
    <w:p w14:paraId="74AAF566"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5D9546F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lastRenderedPageBreak/>
        <w:t xml:space="preserve">3)  выводы не полностью соответствуют содержанию основной части;  </w:t>
      </w:r>
    </w:p>
    <w:p w14:paraId="4505416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5A9DFDB"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0FDC88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Оценка </w:t>
      </w:r>
      <w:r w:rsidRPr="00545F6D">
        <w:rPr>
          <w:rFonts w:ascii="Times New Roman" w:eastAsia="Times New Roman" w:hAnsi="Times New Roman" w:cs="Times New Roman"/>
          <w:b/>
          <w:sz w:val="24"/>
          <w:szCs w:val="24"/>
          <w:lang w:eastAsia="ru-RU"/>
        </w:rPr>
        <w:t>«неудовлетворительно»</w:t>
      </w:r>
      <w:r w:rsidRPr="00545F6D">
        <w:rPr>
          <w:rFonts w:ascii="Times New Roman" w:eastAsia="Times New Roman" w:hAnsi="Times New Roman" w:cs="Times New Roman"/>
          <w:sz w:val="24"/>
          <w:szCs w:val="24"/>
          <w:lang w:eastAsia="ru-RU"/>
        </w:rPr>
        <w:t xml:space="preserve"> ставится, если:</w:t>
      </w:r>
    </w:p>
    <w:p w14:paraId="73038397"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DC24CD"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607CAA82"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3) выводы не вытекают из основной части;  </w:t>
      </w:r>
    </w:p>
    <w:p w14:paraId="29A6157E"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3935B90"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272C8685" w14:textId="77777777" w:rsidR="000D7ED1" w:rsidRPr="00545F6D" w:rsidRDefault="000D7ED1" w:rsidP="00963FDD">
      <w:pPr>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xml:space="preserve">6) язык работы можно оценить как «примитивный». </w:t>
      </w:r>
    </w:p>
    <w:p w14:paraId="723162AC" w14:textId="77777777" w:rsidR="000D7ED1" w:rsidRPr="00545F6D"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545F6D">
        <w:rPr>
          <w:rFonts w:ascii="Times New Roman" w:eastAsia="Times New Roman" w:hAnsi="Times New Roman" w:cs="Times New Roman"/>
          <w:b/>
          <w:sz w:val="24"/>
          <w:szCs w:val="24"/>
          <w:lang w:eastAsia="ru-RU"/>
        </w:rPr>
        <w:t>Критерии итоговой оценки</w:t>
      </w:r>
    </w:p>
    <w:p w14:paraId="6BA34FD3" w14:textId="77777777" w:rsidR="0075304E" w:rsidRPr="00545F6D" w:rsidRDefault="0075304E" w:rsidP="0075304E">
      <w:pPr>
        <w:widowControl w:val="0"/>
        <w:spacing w:after="0" w:line="360" w:lineRule="auto"/>
        <w:ind w:firstLine="708"/>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33A4ED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EF0157B"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21AE87" w14:textId="77777777" w:rsidR="0075304E" w:rsidRPr="00545F6D" w:rsidRDefault="0075304E" w:rsidP="0075304E">
      <w:pPr>
        <w:widowControl w:val="0"/>
        <w:spacing w:after="0" w:line="360" w:lineRule="auto"/>
        <w:jc w:val="both"/>
        <w:rPr>
          <w:rFonts w:ascii="Times New Roman" w:eastAsia="Times New Roman" w:hAnsi="Times New Roman" w:cs="Times New Roman"/>
          <w:sz w:val="24"/>
          <w:szCs w:val="24"/>
          <w:lang w:eastAsia="ru-RU"/>
        </w:rPr>
      </w:pPr>
      <w:r w:rsidRPr="00545F6D">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33152F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xml:space="preserve">Зачеты оцениваются оценкой: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Оценка </w:t>
      </w:r>
      <w:r w:rsidRPr="00545F6D">
        <w:rPr>
          <w:rFonts w:ascii="Times New Roman" w:hAnsi="Times New Roman" w:cs="Times New Roman"/>
          <w:b/>
          <w:sz w:val="24"/>
          <w:szCs w:val="24"/>
        </w:rPr>
        <w:t>«зачтено»</w:t>
      </w:r>
      <w:r w:rsidRPr="00545F6D">
        <w:rPr>
          <w:rFonts w:ascii="Times New Roman" w:hAnsi="Times New Roman" w:cs="Times New Roman"/>
          <w:sz w:val="24"/>
          <w:szCs w:val="24"/>
        </w:rPr>
        <w:t xml:space="preserve"> выставляется студенту, который:</w:t>
      </w:r>
    </w:p>
    <w:p w14:paraId="564903CE"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усвоил предусмотренный программный материал в полном объеме;</w:t>
      </w:r>
    </w:p>
    <w:p w14:paraId="4A23DE83"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правильно, аргументировано ответил на все вопросы, с приведением примеров;</w:t>
      </w:r>
    </w:p>
    <w:p w14:paraId="5D1C17E9"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14:textId="77777777" w:rsidR="0075304E" w:rsidRPr="00545F6D" w:rsidRDefault="0075304E" w:rsidP="0075304E">
      <w:pPr>
        <w:spacing w:after="0" w:line="360" w:lineRule="auto"/>
        <w:jc w:val="both"/>
        <w:rPr>
          <w:rFonts w:ascii="Times New Roman" w:hAnsi="Times New Roman" w:cs="Times New Roman"/>
          <w:sz w:val="24"/>
          <w:szCs w:val="24"/>
        </w:rPr>
      </w:pPr>
      <w:r w:rsidRPr="00545F6D">
        <w:rPr>
          <w:rFonts w:ascii="Times New Roman" w:hAnsi="Times New Roman" w:cs="Times New Roman"/>
          <w:sz w:val="24"/>
          <w:szCs w:val="24"/>
        </w:rPr>
        <w:tab/>
        <w:t>Обязательным условием является употребление профессиональной терминологии.</w:t>
      </w:r>
    </w:p>
    <w:p w14:paraId="17BC7A21" w14:textId="77777777" w:rsidR="0075304E" w:rsidRPr="00545F6D" w:rsidRDefault="0075304E" w:rsidP="0075304E">
      <w:pPr>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 xml:space="preserve">Оценка </w:t>
      </w:r>
      <w:r w:rsidRPr="00545F6D">
        <w:rPr>
          <w:rFonts w:ascii="Times New Roman" w:hAnsi="Times New Roman" w:cs="Times New Roman"/>
          <w:b/>
          <w:sz w:val="24"/>
          <w:szCs w:val="24"/>
        </w:rPr>
        <w:t>«не зачтено»</w:t>
      </w:r>
      <w:r w:rsidRPr="00545F6D">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w:t>
      </w:r>
      <w:r w:rsidRPr="00545F6D">
        <w:rPr>
          <w:b w:val="0"/>
          <w:sz w:val="24"/>
          <w:szCs w:val="24"/>
        </w:rPr>
        <w:lastRenderedPageBreak/>
        <w:t>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0D7ED1" w:rsidRPr="00545F6D" w14:paraId="56C289B1"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15965860"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w:t>
            </w:r>
          </w:p>
          <w:p w14:paraId="43C91458" w14:textId="77777777" w:rsidR="000D7ED1" w:rsidRPr="00545F6D" w:rsidRDefault="000D7ED1" w:rsidP="00963FDD">
            <w:pPr>
              <w:spacing w:after="0" w:line="240" w:lineRule="auto"/>
              <w:jc w:val="center"/>
              <w:rPr>
                <w:rFonts w:ascii="Times New Roman" w:hAnsi="Times New Roman" w:cs="Times New Roman"/>
                <w:b/>
                <w:sz w:val="24"/>
                <w:szCs w:val="24"/>
              </w:rPr>
            </w:pPr>
            <w:r w:rsidRPr="00545F6D">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hideMark/>
          </w:tcPr>
          <w:p w14:paraId="141E5A06"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B705ACA"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057E394" w14:textId="77777777" w:rsidR="000D7ED1" w:rsidRPr="00545F6D" w:rsidRDefault="000D7ED1" w:rsidP="00963FDD">
            <w:pPr>
              <w:pStyle w:val="26"/>
              <w:shd w:val="clear" w:color="auto" w:fill="auto"/>
              <w:spacing w:before="0" w:after="0" w:line="240" w:lineRule="auto"/>
              <w:rPr>
                <w:b w:val="0"/>
                <w:i/>
                <w:sz w:val="24"/>
                <w:szCs w:val="24"/>
              </w:rPr>
            </w:pPr>
            <w:r w:rsidRPr="00545F6D">
              <w:rPr>
                <w:rStyle w:val="29"/>
              </w:rPr>
              <w:t>Форма контроля и оценки результатов обучения</w:t>
            </w:r>
          </w:p>
        </w:tc>
      </w:tr>
      <w:tr w:rsidR="000D7ED1" w:rsidRPr="00545F6D" w14:paraId="4A0593D3"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00293ED8"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hideMark/>
          </w:tcPr>
          <w:p w14:paraId="495C9B64"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00C22AA4" w14:textId="77777777" w:rsidR="000D7ED1" w:rsidRPr="00545F6D" w:rsidRDefault="000D7ED1" w:rsidP="00963FDD">
            <w:pPr>
              <w:pStyle w:val="26"/>
              <w:shd w:val="clear" w:color="auto" w:fill="auto"/>
              <w:spacing w:before="0" w:after="0" w:line="240" w:lineRule="auto"/>
              <w:jc w:val="both"/>
              <w:rPr>
                <w:b w:val="0"/>
                <w:sz w:val="24"/>
                <w:szCs w:val="24"/>
              </w:rPr>
            </w:pPr>
            <w:r w:rsidRPr="00545F6D">
              <w:rPr>
                <w:b w:val="0"/>
                <w:sz w:val="24"/>
                <w:szCs w:val="24"/>
              </w:rPr>
              <w:t xml:space="preserve"> письменные работы, вопросы к зачету, реферат, те</w:t>
            </w:r>
            <w:r w:rsidR="000E54BB" w:rsidRPr="00545F6D">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33EA993D"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письменная проверка</w:t>
            </w:r>
          </w:p>
        </w:tc>
      </w:tr>
      <w:tr w:rsidR="000D7ED1" w:rsidRPr="00545F6D" w14:paraId="719A98A8"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304E2C0"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hideMark/>
          </w:tcPr>
          <w:p w14:paraId="7D7BC0DB"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0FA27AFC"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754DEE6"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Преимущественно устная проверка</w:t>
            </w:r>
          </w:p>
          <w:p w14:paraId="3DF8171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(индивидуально)</w:t>
            </w:r>
          </w:p>
        </w:tc>
      </w:tr>
      <w:tr w:rsidR="000D7ED1" w:rsidRPr="00545F6D" w14:paraId="14CEC272"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2DF53ED" w14:textId="77777777" w:rsidR="000D7ED1" w:rsidRPr="00545F6D" w:rsidRDefault="000D7ED1" w:rsidP="00963FDD">
            <w:pPr>
              <w:spacing w:after="0" w:line="240" w:lineRule="auto"/>
              <w:jc w:val="center"/>
              <w:rPr>
                <w:rFonts w:ascii="Times New Roman" w:hAnsi="Times New Roman" w:cs="Times New Roman"/>
                <w:sz w:val="24"/>
                <w:szCs w:val="24"/>
              </w:rPr>
            </w:pPr>
            <w:r w:rsidRPr="00545F6D">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hideMark/>
          </w:tcPr>
          <w:p w14:paraId="5CA37E57"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С нарушением опорно</w:t>
            </w:r>
            <w:r w:rsidRPr="00545F6D">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0732C83E" w14:textId="77777777" w:rsidR="000D7ED1" w:rsidRPr="00545F6D" w:rsidRDefault="000D7ED1" w:rsidP="00BF3789">
            <w:pPr>
              <w:pStyle w:val="26"/>
              <w:shd w:val="clear" w:color="auto" w:fill="auto"/>
              <w:spacing w:before="0" w:after="0" w:line="240" w:lineRule="auto"/>
              <w:jc w:val="both"/>
              <w:rPr>
                <w:b w:val="0"/>
                <w:sz w:val="24"/>
                <w:szCs w:val="24"/>
              </w:rPr>
            </w:pPr>
            <w:r w:rsidRPr="00545F6D">
              <w:rPr>
                <w:b w:val="0"/>
                <w:sz w:val="24"/>
                <w:szCs w:val="24"/>
              </w:rPr>
              <w:t xml:space="preserve">Реферат, доклад, эссе, тест, </w:t>
            </w:r>
            <w:r w:rsidR="000E54BB" w:rsidRPr="00545F6D">
              <w:rPr>
                <w:b w:val="0"/>
                <w:sz w:val="24"/>
                <w:szCs w:val="24"/>
              </w:rPr>
              <w:t xml:space="preserve"> </w:t>
            </w:r>
            <w:r w:rsidRPr="00545F6D">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4238B6EF" w14:textId="77777777" w:rsidR="000D7ED1" w:rsidRPr="00545F6D" w:rsidRDefault="000D7ED1" w:rsidP="00963FDD">
            <w:pPr>
              <w:pStyle w:val="26"/>
              <w:shd w:val="clear" w:color="auto" w:fill="auto"/>
              <w:spacing w:before="0" w:after="0" w:line="240" w:lineRule="auto"/>
              <w:rPr>
                <w:b w:val="0"/>
                <w:sz w:val="24"/>
                <w:szCs w:val="24"/>
              </w:rPr>
            </w:pPr>
            <w:r w:rsidRPr="00545F6D">
              <w:rPr>
                <w:b w:val="0"/>
                <w:sz w:val="24"/>
                <w:szCs w:val="24"/>
              </w:rPr>
              <w:t>Организация взаимодействия с обучающимися посредством электронной почты, письменная проверка</w:t>
            </w:r>
          </w:p>
        </w:tc>
      </w:tr>
    </w:tbl>
    <w:p w14:paraId="5B065E2A" w14:textId="77777777" w:rsidR="000D7ED1" w:rsidRPr="00545F6D" w:rsidRDefault="000D7ED1" w:rsidP="00963FDD">
      <w:pPr>
        <w:widowControl w:val="0"/>
        <w:spacing w:after="0" w:line="360" w:lineRule="auto"/>
        <w:ind w:firstLine="709"/>
        <w:jc w:val="both"/>
        <w:rPr>
          <w:rStyle w:val="4Exact"/>
          <w:rFonts w:eastAsiaTheme="minorHAnsi"/>
          <w:sz w:val="24"/>
          <w:szCs w:val="24"/>
        </w:rPr>
      </w:pPr>
      <w:r w:rsidRPr="00545F6D">
        <w:rPr>
          <w:rStyle w:val="4Exact"/>
          <w:rFonts w:eastAsiaTheme="minorHAnsi"/>
          <w:sz w:val="24"/>
          <w:szCs w:val="24"/>
        </w:rPr>
        <w:t>Данный перечень может быть конкретизирован в зависимости от контингента обучающихся.</w:t>
      </w:r>
    </w:p>
    <w:p w14:paraId="1E57476D" w14:textId="77777777" w:rsidR="000D7ED1" w:rsidRPr="00545F6D" w:rsidRDefault="000D7ED1" w:rsidP="00963FDD">
      <w:pPr>
        <w:widowControl w:val="0"/>
        <w:spacing w:after="0" w:line="360" w:lineRule="auto"/>
        <w:ind w:firstLine="709"/>
        <w:jc w:val="both"/>
        <w:rPr>
          <w:rFonts w:ascii="Times New Roman" w:hAnsi="Times New Roman" w:cs="Times New Roman"/>
          <w:sz w:val="24"/>
          <w:szCs w:val="24"/>
        </w:rPr>
      </w:pPr>
      <w:r w:rsidRPr="00545F6D">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14:textId="77777777" w:rsidR="000D7ED1" w:rsidRPr="00545F6D"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545F6D">
        <w:rPr>
          <w:b w:val="0"/>
          <w:sz w:val="24"/>
          <w:szCs w:val="24"/>
        </w:rPr>
        <w:t>а)</w:t>
      </w:r>
      <w:r w:rsidRPr="00545F6D">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3FCB3DD"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б)</w:t>
      </w:r>
      <w:r w:rsidRPr="00545F6D">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14:textId="77777777" w:rsidR="000D7ED1" w:rsidRPr="00545F6D"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545F6D">
        <w:rPr>
          <w:b w:val="0"/>
          <w:sz w:val="24"/>
          <w:szCs w:val="24"/>
        </w:rPr>
        <w:t>в)</w:t>
      </w:r>
      <w:r w:rsidRPr="00545F6D">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14:textId="77777777" w:rsidR="000D7ED1"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14:textId="77777777" w:rsidR="002838C8" w:rsidRPr="00545F6D" w:rsidRDefault="000D7ED1" w:rsidP="00963FDD">
      <w:pPr>
        <w:pStyle w:val="26"/>
        <w:shd w:val="clear" w:color="auto" w:fill="auto"/>
        <w:spacing w:before="0" w:after="0" w:line="360" w:lineRule="auto"/>
        <w:ind w:firstLine="709"/>
        <w:jc w:val="both"/>
        <w:rPr>
          <w:b w:val="0"/>
          <w:sz w:val="24"/>
          <w:szCs w:val="24"/>
        </w:rPr>
      </w:pPr>
      <w:r w:rsidRPr="00545F6D">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545F6D">
        <w:rPr>
          <w:b w:val="0"/>
          <w:sz w:val="24"/>
          <w:szCs w:val="24"/>
        </w:rPr>
        <w:t>онных образовательных технологий.</w:t>
      </w:r>
    </w:p>
    <w:p w14:paraId="7061E61E" w14:textId="77777777" w:rsidR="000D7ED1" w:rsidRDefault="000D7ED1" w:rsidP="00963FDD">
      <w:pPr>
        <w:spacing w:after="0" w:line="360" w:lineRule="auto"/>
        <w:rPr>
          <w:rFonts w:ascii="Times New Roman" w:hAnsi="Times New Roman" w:cs="Times New Roman"/>
          <w:sz w:val="24"/>
          <w:szCs w:val="24"/>
        </w:rPr>
      </w:pPr>
    </w:p>
    <w:p w14:paraId="76C5F439" w14:textId="77777777" w:rsidR="001676AC" w:rsidRDefault="001676AC" w:rsidP="00963FDD">
      <w:pPr>
        <w:spacing w:after="0" w:line="360" w:lineRule="auto"/>
        <w:rPr>
          <w:rFonts w:ascii="Times New Roman" w:hAnsi="Times New Roman" w:cs="Times New Roman"/>
          <w:sz w:val="24"/>
          <w:szCs w:val="24"/>
        </w:rPr>
      </w:pPr>
    </w:p>
    <w:p w14:paraId="23371B21" w14:textId="77777777" w:rsidR="00BF3789" w:rsidRDefault="00BF3789" w:rsidP="00963FDD">
      <w:pPr>
        <w:spacing w:after="0" w:line="360" w:lineRule="auto"/>
        <w:rPr>
          <w:rFonts w:ascii="Times New Roman" w:hAnsi="Times New Roman" w:cs="Times New Roman"/>
          <w:sz w:val="24"/>
          <w:szCs w:val="24"/>
        </w:rPr>
      </w:pPr>
    </w:p>
    <w:p w14:paraId="14189489" w14:textId="77777777" w:rsidR="00BF3789" w:rsidRPr="00545F6D" w:rsidRDefault="00BF3789" w:rsidP="00963FDD">
      <w:pPr>
        <w:spacing w:after="0" w:line="360" w:lineRule="auto"/>
        <w:rPr>
          <w:rFonts w:ascii="Times New Roman" w:hAnsi="Times New Roman" w:cs="Times New Roman"/>
          <w:sz w:val="24"/>
          <w:szCs w:val="24"/>
        </w:rPr>
      </w:pPr>
    </w:p>
    <w:p w14:paraId="0E07138E" w14:textId="77777777" w:rsidR="000D7ED1" w:rsidRPr="00545F6D" w:rsidRDefault="000D7ED1" w:rsidP="00963FDD">
      <w:pPr>
        <w:spacing w:after="0" w:line="240" w:lineRule="auto"/>
        <w:rPr>
          <w:rFonts w:ascii="Times New Roman" w:hAnsi="Times New Roman" w:cs="Times New Roman"/>
          <w:sz w:val="24"/>
          <w:szCs w:val="24"/>
        </w:rPr>
      </w:pPr>
    </w:p>
    <w:p w14:paraId="4085E283" w14:textId="77777777" w:rsidR="000D7ED1" w:rsidRPr="00545F6D" w:rsidRDefault="000D7ED1" w:rsidP="00963FDD">
      <w:pPr>
        <w:pStyle w:val="af2"/>
        <w:numPr>
          <w:ilvl w:val="0"/>
          <w:numId w:val="5"/>
        </w:numPr>
        <w:ind w:left="0"/>
        <w:jc w:val="both"/>
        <w:rPr>
          <w:b/>
          <w:bCs/>
          <w:color w:val="000000"/>
        </w:rPr>
      </w:pPr>
      <w:r w:rsidRPr="00545F6D">
        <w:rPr>
          <w:b/>
          <w:bCs/>
          <w:color w:val="000000"/>
        </w:rPr>
        <w:t>ЛИСТ ВНЕСЕНИЯ ИЗМЕНЕНИЙ В РАБОЧУЮ ПРОГРАММУ УЧЕБНОЙ ДИСЦИПЛИНЫ</w:t>
      </w:r>
    </w:p>
    <w:p w14:paraId="6B4F90B5" w14:textId="77777777" w:rsidR="000D7ED1" w:rsidRPr="00545F6D" w:rsidRDefault="000D7ED1" w:rsidP="00963FDD">
      <w:pPr>
        <w:pStyle w:val="af2"/>
        <w:ind w:left="0"/>
        <w:jc w:val="center"/>
        <w:rPr>
          <w:b/>
          <w:bCs/>
          <w:color w:val="000000"/>
        </w:rPr>
      </w:pPr>
    </w:p>
    <w:p w14:paraId="666F56C7" w14:textId="77777777" w:rsidR="000D7ED1" w:rsidRPr="00545F6D" w:rsidRDefault="000D7ED1" w:rsidP="00963FDD">
      <w:pPr>
        <w:spacing w:after="0" w:line="240" w:lineRule="auto"/>
        <w:jc w:val="both"/>
        <w:rPr>
          <w:rFonts w:ascii="Times New Roman" w:eastAsia="Calibri" w:hAnsi="Times New Roman" w:cs="Times New Roman"/>
          <w:sz w:val="24"/>
          <w:szCs w:val="24"/>
          <w:lang w:eastAsia="ru-RU"/>
        </w:rPr>
      </w:pPr>
      <w:r w:rsidRPr="00545F6D">
        <w:rPr>
          <w:rFonts w:ascii="Times New Roman" w:hAnsi="Times New Roman" w:cs="Times New Roman"/>
          <w:color w:val="000000"/>
          <w:sz w:val="24"/>
          <w:szCs w:val="24"/>
        </w:rPr>
        <w:t>Дополнения и изменения в программу учебной дисциплины «</w:t>
      </w:r>
      <w:r w:rsidR="00D317A9" w:rsidRPr="00545F6D">
        <w:rPr>
          <w:rFonts w:ascii="Times New Roman" w:hAnsi="Times New Roman" w:cs="Times New Roman"/>
          <w:color w:val="000000"/>
          <w:sz w:val="24"/>
          <w:szCs w:val="24"/>
        </w:rPr>
        <w:t>Физическая культура и спорт</w:t>
      </w:r>
      <w:r w:rsidRPr="00545F6D">
        <w:rPr>
          <w:rFonts w:ascii="Times New Roman" w:hAnsi="Times New Roman" w:cs="Times New Roman"/>
          <w:color w:val="000000"/>
          <w:sz w:val="24"/>
          <w:szCs w:val="24"/>
        </w:rPr>
        <w:t xml:space="preserve">                по направлению подготовки</w:t>
      </w:r>
      <w:r w:rsidRPr="00545F6D">
        <w:rPr>
          <w:rFonts w:ascii="Times New Roman" w:eastAsia="Calibri" w:hAnsi="Times New Roman" w:cs="Times New Roman"/>
          <w:sz w:val="24"/>
          <w:szCs w:val="24"/>
          <w:lang w:eastAsia="ru-RU"/>
        </w:rPr>
        <w:t xml:space="preserve"> 38.03.01 «Экономика» </w:t>
      </w:r>
      <w:r w:rsidRPr="00545F6D">
        <w:rPr>
          <w:rFonts w:ascii="Times New Roman" w:hAnsi="Times New Roman" w:cs="Times New Roman"/>
          <w:color w:val="000000"/>
          <w:sz w:val="24"/>
          <w:szCs w:val="24"/>
        </w:rPr>
        <w:t xml:space="preserve">на _______ учебный год. </w:t>
      </w:r>
    </w:p>
    <w:p w14:paraId="58610734" w14:textId="77777777" w:rsidR="000D7ED1" w:rsidRPr="00545F6D" w:rsidRDefault="000D7ED1" w:rsidP="00963FDD">
      <w:pPr>
        <w:pStyle w:val="af2"/>
        <w:ind w:left="0" w:firstLine="720"/>
        <w:jc w:val="both"/>
        <w:rPr>
          <w:color w:val="000000"/>
        </w:rPr>
      </w:pPr>
    </w:p>
    <w:p w14:paraId="1D5E39D9" w14:textId="77777777" w:rsidR="000D7ED1" w:rsidRPr="00545F6D" w:rsidRDefault="000D7ED1" w:rsidP="00963FDD">
      <w:pPr>
        <w:pStyle w:val="af2"/>
        <w:ind w:left="0" w:firstLine="720"/>
        <w:jc w:val="both"/>
        <w:rPr>
          <w:color w:val="000000"/>
        </w:rPr>
      </w:pPr>
      <w:r w:rsidRPr="00545F6D">
        <w:rPr>
          <w:color w:val="000000"/>
        </w:rPr>
        <w:t xml:space="preserve">В программу учебной дисциплины вносятся следующие изменения: </w:t>
      </w:r>
    </w:p>
    <w:p w14:paraId="42DDF926" w14:textId="77777777" w:rsidR="000D7ED1" w:rsidRPr="00545F6D" w:rsidRDefault="000D7ED1" w:rsidP="00963FDD">
      <w:pPr>
        <w:pStyle w:val="af2"/>
        <w:ind w:left="0" w:firstLine="720"/>
        <w:jc w:val="both"/>
        <w:rPr>
          <w:color w:val="000000"/>
        </w:rPr>
      </w:pPr>
      <w:r w:rsidRPr="00545F6D">
        <w:rPr>
          <w:color w:val="000000"/>
        </w:rPr>
        <w:t xml:space="preserve">1. </w:t>
      </w:r>
    </w:p>
    <w:p w14:paraId="58ABECF0" w14:textId="77777777" w:rsidR="000D7ED1" w:rsidRPr="00545F6D" w:rsidRDefault="000D7ED1" w:rsidP="00963FDD">
      <w:pPr>
        <w:pStyle w:val="af2"/>
        <w:ind w:left="0" w:firstLine="720"/>
        <w:jc w:val="both"/>
        <w:rPr>
          <w:color w:val="000000"/>
        </w:rPr>
      </w:pPr>
    </w:p>
    <w:p w14:paraId="56AD8DA0" w14:textId="77777777" w:rsidR="000D7ED1" w:rsidRPr="00545F6D" w:rsidRDefault="000D7ED1" w:rsidP="00963FDD">
      <w:pPr>
        <w:pStyle w:val="af2"/>
        <w:ind w:left="0" w:firstLine="720"/>
        <w:jc w:val="both"/>
        <w:rPr>
          <w:color w:val="000000"/>
        </w:rPr>
      </w:pPr>
      <w:r w:rsidRPr="00545F6D">
        <w:rPr>
          <w:color w:val="000000"/>
        </w:rPr>
        <w:t>Изменения в рабочую программу учебной дисциплины внесены:</w:t>
      </w:r>
    </w:p>
    <w:p w14:paraId="5B1F162E" w14:textId="77777777" w:rsidR="000D7ED1" w:rsidRPr="00545F6D" w:rsidRDefault="000D7ED1" w:rsidP="00963FDD">
      <w:pPr>
        <w:pStyle w:val="af2"/>
        <w:ind w:left="0" w:firstLine="720"/>
        <w:jc w:val="both"/>
        <w:rPr>
          <w:color w:val="000000"/>
        </w:rPr>
      </w:pPr>
      <w:r w:rsidRPr="00545F6D">
        <w:rPr>
          <w:color w:val="000000"/>
        </w:rPr>
        <w:t xml:space="preserve">Должность, </w:t>
      </w:r>
    </w:p>
    <w:p w14:paraId="52A2C17F" w14:textId="77777777" w:rsidR="000D7ED1" w:rsidRPr="00545F6D" w:rsidRDefault="000D7ED1" w:rsidP="00963FDD">
      <w:pPr>
        <w:pStyle w:val="af2"/>
        <w:ind w:left="0" w:firstLine="720"/>
        <w:jc w:val="both"/>
        <w:rPr>
          <w:color w:val="000000"/>
        </w:rPr>
      </w:pPr>
      <w:r w:rsidRPr="00545F6D">
        <w:rPr>
          <w:color w:val="000000"/>
        </w:rPr>
        <w:t>Звание преподавателя                               ________________ ФИО</w:t>
      </w:r>
    </w:p>
    <w:p w14:paraId="48E5F65C" w14:textId="77777777" w:rsidR="000D7ED1" w:rsidRPr="00545F6D" w:rsidRDefault="000D7ED1" w:rsidP="00963FDD">
      <w:pPr>
        <w:pStyle w:val="af2"/>
        <w:ind w:left="0" w:firstLine="720"/>
        <w:jc w:val="both"/>
        <w:rPr>
          <w:color w:val="000000"/>
        </w:rPr>
      </w:pPr>
    </w:p>
    <w:p w14:paraId="3928FD5E" w14:textId="77777777" w:rsidR="000D7ED1" w:rsidRPr="00545F6D" w:rsidRDefault="000D7ED1" w:rsidP="00963FDD">
      <w:pPr>
        <w:pStyle w:val="af2"/>
        <w:ind w:left="0" w:firstLine="720"/>
        <w:jc w:val="both"/>
        <w:rPr>
          <w:color w:val="000000"/>
        </w:rPr>
      </w:pPr>
      <w:r w:rsidRPr="00545F6D">
        <w:rPr>
          <w:color w:val="000000"/>
        </w:rPr>
        <w:t>Внесение изменений в рабочую программу учебной дисциплины утверждены на заседании кафедры «                     »</w:t>
      </w:r>
    </w:p>
    <w:p w14:paraId="748CBFBC" w14:textId="77777777" w:rsidR="000D7ED1" w:rsidRPr="00545F6D" w:rsidRDefault="000D7ED1" w:rsidP="00963FDD">
      <w:pPr>
        <w:pStyle w:val="af2"/>
        <w:ind w:left="0" w:firstLine="720"/>
        <w:jc w:val="both"/>
        <w:rPr>
          <w:color w:val="000000"/>
        </w:rPr>
      </w:pPr>
      <w:r w:rsidRPr="00545F6D">
        <w:rPr>
          <w:color w:val="000000"/>
        </w:rPr>
        <w:t>Протокол № __ от __.__. 20__ года.</w:t>
      </w:r>
    </w:p>
    <w:p w14:paraId="56A47F2A" w14:textId="77777777" w:rsidR="000D7ED1" w:rsidRPr="00545F6D" w:rsidRDefault="000D7ED1" w:rsidP="00963FDD">
      <w:pPr>
        <w:pStyle w:val="af2"/>
        <w:ind w:left="0" w:firstLine="720"/>
        <w:jc w:val="both"/>
        <w:rPr>
          <w:color w:val="000000"/>
        </w:rPr>
      </w:pPr>
    </w:p>
    <w:p w14:paraId="7FAF4F70" w14:textId="77777777" w:rsidR="000D7ED1" w:rsidRPr="00963FDD" w:rsidRDefault="000D7ED1" w:rsidP="00963FDD">
      <w:pPr>
        <w:pStyle w:val="af2"/>
        <w:ind w:left="0" w:firstLine="720"/>
        <w:jc w:val="both"/>
        <w:rPr>
          <w:color w:val="000000"/>
        </w:rPr>
      </w:pPr>
      <w:r w:rsidRPr="00545F6D">
        <w:rPr>
          <w:color w:val="000000"/>
        </w:rPr>
        <w:t>Зав. кафедрой               _______________________________ ФИО</w:t>
      </w:r>
    </w:p>
    <w:p w14:paraId="03876C15" w14:textId="77777777" w:rsidR="000D7ED1" w:rsidRPr="00963FDD" w:rsidRDefault="000D7ED1" w:rsidP="00963FDD">
      <w:pPr>
        <w:pStyle w:val="af2"/>
        <w:spacing w:line="360" w:lineRule="auto"/>
        <w:ind w:left="0" w:firstLine="720"/>
        <w:jc w:val="both"/>
        <w:rPr>
          <w:color w:val="000000"/>
        </w:rPr>
      </w:pPr>
    </w:p>
    <w:p w14:paraId="7D4A26C9" w14:textId="77777777" w:rsidR="00DE21B7" w:rsidRPr="00963FDD" w:rsidRDefault="00DE21B7" w:rsidP="00963FDD">
      <w:pPr>
        <w:spacing w:after="0"/>
        <w:rPr>
          <w:rFonts w:ascii="Times New Roman" w:hAnsi="Times New Roman" w:cs="Times New Roman"/>
          <w:sz w:val="24"/>
          <w:szCs w:val="24"/>
        </w:rPr>
      </w:pPr>
    </w:p>
    <w:sectPr w:rsidR="00DE21B7" w:rsidRPr="00963FDD" w:rsidSect="001676AC">
      <w:footerReference w:type="default" r:id="rId24"/>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431E0" w14:textId="77777777" w:rsidR="006E6B0F" w:rsidRDefault="006E6B0F" w:rsidP="001676AC">
      <w:pPr>
        <w:spacing w:after="0" w:line="240" w:lineRule="auto"/>
      </w:pPr>
      <w:r>
        <w:separator/>
      </w:r>
    </w:p>
  </w:endnote>
  <w:endnote w:type="continuationSeparator" w:id="0">
    <w:p w14:paraId="5B5D8AD4" w14:textId="77777777" w:rsidR="006E6B0F" w:rsidRDefault="006E6B0F" w:rsidP="0016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Page Numbers (Bottom of Page)"/>
        <w:docPartUnique/>
      </w:docPartObj>
    </w:sdtPr>
    <w:sdtEndPr/>
    <w:sdtContent>
      <w:p w14:paraId="5D505E1C" w14:textId="77777777" w:rsidR="00082881" w:rsidRDefault="00082881">
        <w:pPr>
          <w:pStyle w:val="aa"/>
          <w:jc w:val="right"/>
        </w:pPr>
        <w:r>
          <w:fldChar w:fldCharType="begin"/>
        </w:r>
        <w:r>
          <w:instrText>PAGE   \* MERGEFORMAT</w:instrText>
        </w:r>
        <w:r>
          <w:fldChar w:fldCharType="separate"/>
        </w:r>
        <w:r w:rsidR="00126F2F">
          <w:rPr>
            <w:noProof/>
          </w:rPr>
          <w:t>2</w:t>
        </w:r>
        <w:r>
          <w:fldChar w:fldCharType="end"/>
        </w:r>
      </w:p>
    </w:sdtContent>
  </w:sdt>
  <w:p w14:paraId="6F3730A9" w14:textId="77777777" w:rsidR="00082881" w:rsidRDefault="0008288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8269A" w14:textId="77777777" w:rsidR="006E6B0F" w:rsidRDefault="006E6B0F" w:rsidP="001676AC">
      <w:pPr>
        <w:spacing w:after="0" w:line="240" w:lineRule="auto"/>
      </w:pPr>
      <w:r>
        <w:separator/>
      </w:r>
    </w:p>
  </w:footnote>
  <w:footnote w:type="continuationSeparator" w:id="0">
    <w:p w14:paraId="337A3B0A" w14:textId="77777777" w:rsidR="006E6B0F" w:rsidRDefault="006E6B0F" w:rsidP="00167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7B23C8"/>
    <w:multiLevelType w:val="multilevel"/>
    <w:tmpl w:val="E5B8582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9">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3"/>
  </w:num>
  <w:num w:numId="9">
    <w:abstractNumId w:val="9"/>
  </w:num>
  <w:num w:numId="10">
    <w:abstractNumId w:val="22"/>
  </w:num>
  <w:num w:numId="11">
    <w:abstractNumId w:val="30"/>
  </w:num>
  <w:num w:numId="12">
    <w:abstractNumId w:val="5"/>
  </w:num>
  <w:num w:numId="13">
    <w:abstractNumId w:val="11"/>
  </w:num>
  <w:num w:numId="14">
    <w:abstractNumId w:val="13"/>
  </w:num>
  <w:num w:numId="15">
    <w:abstractNumId w:val="6"/>
  </w:num>
  <w:num w:numId="16">
    <w:abstractNumId w:val="8"/>
  </w:num>
  <w:num w:numId="17">
    <w:abstractNumId w:val="18"/>
  </w:num>
  <w:num w:numId="18">
    <w:abstractNumId w:val="33"/>
  </w:num>
  <w:num w:numId="19">
    <w:abstractNumId w:val="20"/>
  </w:num>
  <w:num w:numId="20">
    <w:abstractNumId w:val="15"/>
  </w:num>
  <w:num w:numId="21">
    <w:abstractNumId w:val="21"/>
  </w:num>
  <w:num w:numId="22">
    <w:abstractNumId w:val="17"/>
  </w:num>
  <w:num w:numId="23">
    <w:abstractNumId w:val="4"/>
  </w:num>
  <w:num w:numId="24">
    <w:abstractNumId w:val="25"/>
  </w:num>
  <w:num w:numId="25">
    <w:abstractNumId w:val="29"/>
  </w:num>
  <w:num w:numId="26">
    <w:abstractNumId w:val="10"/>
  </w:num>
  <w:num w:numId="27">
    <w:abstractNumId w:val="26"/>
  </w:num>
  <w:num w:numId="28">
    <w:abstractNumId w:val="27"/>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37773"/>
    <w:rsid w:val="000475A0"/>
    <w:rsid w:val="00053AE2"/>
    <w:rsid w:val="00082881"/>
    <w:rsid w:val="000B0F5B"/>
    <w:rsid w:val="000B1C0E"/>
    <w:rsid w:val="000C3286"/>
    <w:rsid w:val="000C3FB3"/>
    <w:rsid w:val="000D7ED1"/>
    <w:rsid w:val="000E54BB"/>
    <w:rsid w:val="00126F2F"/>
    <w:rsid w:val="00163E94"/>
    <w:rsid w:val="00164504"/>
    <w:rsid w:val="00165A45"/>
    <w:rsid w:val="001676AC"/>
    <w:rsid w:val="0018107E"/>
    <w:rsid w:val="001812EA"/>
    <w:rsid w:val="001C5063"/>
    <w:rsid w:val="00200B30"/>
    <w:rsid w:val="0022649A"/>
    <w:rsid w:val="00226E9A"/>
    <w:rsid w:val="002838C8"/>
    <w:rsid w:val="00287BBE"/>
    <w:rsid w:val="002A1759"/>
    <w:rsid w:val="002A51E1"/>
    <w:rsid w:val="003124B0"/>
    <w:rsid w:val="003208DC"/>
    <w:rsid w:val="003527E3"/>
    <w:rsid w:val="00353223"/>
    <w:rsid w:val="00384F2A"/>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62181A"/>
    <w:rsid w:val="00622131"/>
    <w:rsid w:val="00667282"/>
    <w:rsid w:val="006B3427"/>
    <w:rsid w:val="006C16F1"/>
    <w:rsid w:val="006D7D63"/>
    <w:rsid w:val="006E6B0F"/>
    <w:rsid w:val="006F0F0A"/>
    <w:rsid w:val="006F49EF"/>
    <w:rsid w:val="006F74A1"/>
    <w:rsid w:val="00712D7B"/>
    <w:rsid w:val="007451AF"/>
    <w:rsid w:val="0075304E"/>
    <w:rsid w:val="007576E5"/>
    <w:rsid w:val="00772F65"/>
    <w:rsid w:val="00777B20"/>
    <w:rsid w:val="00780185"/>
    <w:rsid w:val="00794C84"/>
    <w:rsid w:val="007D74C1"/>
    <w:rsid w:val="00832951"/>
    <w:rsid w:val="00841580"/>
    <w:rsid w:val="00852E29"/>
    <w:rsid w:val="00870B6E"/>
    <w:rsid w:val="00881F6D"/>
    <w:rsid w:val="008B20D4"/>
    <w:rsid w:val="008C3C1C"/>
    <w:rsid w:val="008C6AB2"/>
    <w:rsid w:val="008F1649"/>
    <w:rsid w:val="009318D2"/>
    <w:rsid w:val="0095086E"/>
    <w:rsid w:val="00963FDD"/>
    <w:rsid w:val="00966A13"/>
    <w:rsid w:val="009772DF"/>
    <w:rsid w:val="009B729B"/>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47CFE"/>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E04D1"/>
    <w:rsid w:val="00FE5941"/>
    <w:rsid w:val="00FE61E6"/>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DF13"/>
  <w15:docId w15:val="{DAD0B7C1-9AD7-4204-830F-FDF0C808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475E7F"/>
    <w:rPr>
      <w:color w:val="954F72" w:themeColor="followedHyperlink"/>
      <w:u w:val="single"/>
    </w:rPr>
  </w:style>
  <w:style w:type="character" w:customStyle="1" w:styleId="greenurl1">
    <w:name w:val="green_url1"/>
    <w:rsid w:val="00D76A3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426318337">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35705372">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7">
          <w:marLeft w:val="0"/>
          <w:marRight w:val="0"/>
          <w:marTop w:val="0"/>
          <w:marBottom w:val="0"/>
          <w:divBdr>
            <w:top w:val="none" w:sz="0" w:space="0" w:color="auto"/>
            <w:left w:val="none" w:sz="0" w:space="0" w:color="auto"/>
            <w:bottom w:val="none" w:sz="0" w:space="0" w:color="auto"/>
            <w:right w:val="none" w:sz="0" w:space="0" w:color="auto"/>
          </w:divBdr>
        </w:div>
        <w:div w:id="846284900">
          <w:marLeft w:val="0"/>
          <w:marRight w:val="0"/>
          <w:marTop w:val="0"/>
          <w:marBottom w:val="0"/>
          <w:divBdr>
            <w:top w:val="none" w:sz="0" w:space="0" w:color="auto"/>
            <w:left w:val="none" w:sz="0" w:space="0" w:color="auto"/>
            <w:bottom w:val="none" w:sz="0" w:space="0" w:color="auto"/>
            <w:right w:val="none" w:sz="0" w:space="0" w:color="auto"/>
          </w:divBdr>
        </w:div>
        <w:div w:id="1065448939">
          <w:marLeft w:val="0"/>
          <w:marRight w:val="0"/>
          <w:marTop w:val="0"/>
          <w:marBottom w:val="0"/>
          <w:divBdr>
            <w:top w:val="none" w:sz="0" w:space="0" w:color="auto"/>
            <w:left w:val="none" w:sz="0" w:space="0" w:color="auto"/>
            <w:bottom w:val="none" w:sz="0" w:space="0" w:color="auto"/>
            <w:right w:val="none" w:sz="0" w:space="0" w:color="auto"/>
          </w:divBdr>
        </w:div>
      </w:divsChild>
    </w:div>
    <w:div w:id="1489636463">
      <w:bodyDiv w:val="1"/>
      <w:marLeft w:val="0"/>
      <w:marRight w:val="0"/>
      <w:marTop w:val="0"/>
      <w:marBottom w:val="0"/>
      <w:divBdr>
        <w:top w:val="none" w:sz="0" w:space="0" w:color="auto"/>
        <w:left w:val="none" w:sz="0" w:space="0" w:color="auto"/>
        <w:bottom w:val="none" w:sz="0" w:space="0" w:color="auto"/>
        <w:right w:val="none" w:sz="0" w:space="0" w:color="auto"/>
      </w:divBdr>
      <w:divsChild>
        <w:div w:id="332029002">
          <w:marLeft w:val="0"/>
          <w:marRight w:val="0"/>
          <w:marTop w:val="0"/>
          <w:marBottom w:val="0"/>
          <w:divBdr>
            <w:top w:val="none" w:sz="0" w:space="0" w:color="auto"/>
            <w:left w:val="none" w:sz="0" w:space="0" w:color="auto"/>
            <w:bottom w:val="none" w:sz="0" w:space="0" w:color="auto"/>
            <w:right w:val="none" w:sz="0" w:space="0" w:color="auto"/>
          </w:divBdr>
        </w:div>
        <w:div w:id="333265976">
          <w:marLeft w:val="0"/>
          <w:marRight w:val="0"/>
          <w:marTop w:val="0"/>
          <w:marBottom w:val="0"/>
          <w:divBdr>
            <w:top w:val="none" w:sz="0" w:space="0" w:color="auto"/>
            <w:left w:val="none" w:sz="0" w:space="0" w:color="auto"/>
            <w:bottom w:val="none" w:sz="0" w:space="0" w:color="auto"/>
            <w:right w:val="none" w:sz="0" w:space="0" w:color="auto"/>
          </w:divBdr>
        </w:div>
      </w:divsChild>
    </w:div>
    <w:div w:id="1615597957">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ortfiction.ru/papers/sport-i-pravo/"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document?id=341538"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s://znanium.com/catalog/product/1020559" TargetMode="External"/><Relationship Id="rId19" Type="http://schemas.openxmlformats.org/officeDocument/2006/relationships/hyperlink" Target="https://www.olympichistory.info/" TargetMode="External"/><Relationship Id="rId4" Type="http://schemas.openxmlformats.org/officeDocument/2006/relationships/webSettings" Target="webSettings.xml"/><Relationship Id="rId9" Type="http://schemas.openxmlformats.org/officeDocument/2006/relationships/hyperlink" Target="https://znanium.com/catalog/product/1070927"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teoriy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910</TotalTime>
  <Pages>1</Pages>
  <Words>10465</Words>
  <Characters>59653</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84</cp:revision>
  <cp:lastPrinted>2021-03-22T03:35:00Z</cp:lastPrinted>
  <dcterms:created xsi:type="dcterms:W3CDTF">2018-11-21T01:20:00Z</dcterms:created>
  <dcterms:modified xsi:type="dcterms:W3CDTF">2026-06-15T04:18:00Z</dcterms:modified>
</cp:coreProperties>
</file>